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4CE" w:rsidRPr="005C0B88" w:rsidRDefault="001E63AA">
      <w:pPr>
        <w:rPr>
          <w:lang w:val="ru-RU"/>
        </w:rPr>
        <w:sectPr w:rsidR="009A14CE" w:rsidRPr="005C0B88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117044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06450"/>
            <wp:effectExtent l="0" t="0" r="3175" b="0"/>
            <wp:docPr id="1" name="Рисунок 1" descr="C:\Users\компик\Desktop\школа 2025 - 2026\рабочие программы 2025 - 2026\Общество\общество 8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ик\Desktop\школа 2025 - 2026\рабочие программы 2025 - 2026\Общество\общество 8-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A14CE" w:rsidRPr="005C0B88" w:rsidRDefault="005C0B88" w:rsidP="00C12DB7">
      <w:p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5C0B88">
      <w:pPr>
        <w:spacing w:after="0" w:line="264" w:lineRule="auto"/>
        <w:ind w:left="12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5C0B88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5C0B88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proofErr w:type="spellStart"/>
      <w:r>
        <w:rPr>
          <w:rFonts w:ascii="Times New Roman" w:hAnsi="Times New Roman"/>
          <w:color w:val="000000"/>
          <w:sz w:val="28"/>
        </w:rPr>
        <w:t>Отечеству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приверженности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нацио­нальным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Привлечение при изучении обществознания различных источников социальной информации помогает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9A14CE" w:rsidRPr="005C0B88" w:rsidRDefault="005C0B88">
      <w:pPr>
        <w:spacing w:after="0" w:line="264" w:lineRule="auto"/>
        <w:ind w:left="12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9A14CE" w:rsidRPr="005C0B88" w:rsidRDefault="005C0B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9A14CE" w:rsidRPr="005C0B88" w:rsidRDefault="005C0B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9A14CE" w:rsidRPr="005C0B88" w:rsidRDefault="005C0B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9A14CE" w:rsidRPr="005C0B88" w:rsidRDefault="005C0B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9A14CE" w:rsidRPr="005C0B88" w:rsidRDefault="005C0B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9A14CE" w:rsidRPr="005C0B88" w:rsidRDefault="005C0B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9A14CE" w:rsidRPr="005C0B88" w:rsidRDefault="005C0B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5C0B88">
      <w:pPr>
        <w:spacing w:after="0" w:line="264" w:lineRule="auto"/>
        <w:ind w:left="12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Default="005C0B88">
      <w:pPr>
        <w:spacing w:after="0" w:line="264" w:lineRule="auto"/>
        <w:ind w:left="12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</w:t>
      </w:r>
      <w:r w:rsidR="005C457B">
        <w:rPr>
          <w:rFonts w:ascii="Times New Roman" w:hAnsi="Times New Roman"/>
          <w:color w:val="000000"/>
          <w:sz w:val="28"/>
          <w:lang w:val="ru-RU"/>
        </w:rPr>
        <w:t>8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по 9 класс. На изучение предмета «</w:t>
      </w:r>
      <w:r>
        <w:rPr>
          <w:rFonts w:ascii="Times New Roman" w:hAnsi="Times New Roman"/>
          <w:color w:val="000000"/>
          <w:sz w:val="28"/>
          <w:lang w:val="ru-RU"/>
        </w:rPr>
        <w:t>Обществознание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» </w:t>
      </w:r>
      <w:r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5C0B88">
        <w:rPr>
          <w:rFonts w:ascii="Times New Roman" w:hAnsi="Times New Roman"/>
          <w:color w:val="000000"/>
          <w:sz w:val="28"/>
          <w:lang w:val="ru-RU"/>
        </w:rPr>
        <w:t>8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е - </w:t>
      </w:r>
      <w:r w:rsidR="005C457B">
        <w:rPr>
          <w:rFonts w:ascii="Times New Roman" w:hAnsi="Times New Roman"/>
          <w:color w:val="000000"/>
          <w:sz w:val="28"/>
          <w:lang w:val="ru-RU"/>
        </w:rPr>
        <w:t>34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5C457B">
        <w:rPr>
          <w:rFonts w:ascii="Times New Roman" w:hAnsi="Times New Roman"/>
          <w:color w:val="000000"/>
          <w:sz w:val="28"/>
          <w:lang w:val="ru-RU"/>
        </w:rPr>
        <w:t>1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час в неделю), в 9 классе </w:t>
      </w:r>
      <w:r w:rsidR="005C457B">
        <w:rPr>
          <w:rFonts w:ascii="Times New Roman" w:hAnsi="Times New Roman"/>
          <w:color w:val="000000"/>
          <w:sz w:val="28"/>
          <w:lang w:val="ru-RU"/>
        </w:rPr>
        <w:t>34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5C457B">
        <w:rPr>
          <w:rFonts w:ascii="Times New Roman" w:hAnsi="Times New Roman"/>
          <w:color w:val="000000"/>
          <w:sz w:val="28"/>
          <w:lang w:val="ru-RU"/>
        </w:rPr>
        <w:t>а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C457B">
        <w:rPr>
          <w:rFonts w:ascii="Times New Roman" w:hAnsi="Times New Roman"/>
          <w:color w:val="000000"/>
          <w:sz w:val="28"/>
          <w:lang w:val="ru-RU"/>
        </w:rPr>
        <w:t>(1</w:t>
      </w:r>
      <w:r>
        <w:rPr>
          <w:rFonts w:ascii="Times New Roman" w:hAnsi="Times New Roman"/>
          <w:color w:val="000000"/>
          <w:sz w:val="28"/>
          <w:lang w:val="ru-RU"/>
        </w:rPr>
        <w:t xml:space="preserve"> час в неделю).</w:t>
      </w:r>
    </w:p>
    <w:p w:rsidR="009A14CE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9A14CE">
      <w:pPr>
        <w:rPr>
          <w:lang w:val="ru-RU"/>
        </w:rPr>
        <w:sectPr w:rsidR="009A14CE" w:rsidRPr="005C0B88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3117050"/>
    </w:p>
    <w:p w:rsidR="009A14CE" w:rsidRPr="005C0B88" w:rsidRDefault="005C0B88">
      <w:pPr>
        <w:spacing w:after="0" w:line="264" w:lineRule="auto"/>
        <w:ind w:left="120"/>
        <w:jc w:val="both"/>
        <w:rPr>
          <w:lang w:val="ru-RU"/>
        </w:rPr>
      </w:pPr>
      <w:bookmarkStart w:id="2" w:name="block-3117045"/>
      <w:bookmarkEnd w:id="1"/>
      <w:r w:rsidRPr="005C0B8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5C0B88">
      <w:pPr>
        <w:spacing w:after="0" w:line="264" w:lineRule="auto"/>
        <w:ind w:left="12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A14CE" w:rsidRPr="005C0B88" w:rsidRDefault="005C0B88">
      <w:pPr>
        <w:pStyle w:val="Style19"/>
        <w:rPr>
          <w:rStyle w:val="FontStyle132"/>
          <w:rFonts w:ascii="Times New Roman" w:hAnsi="Times New Roman" w:cs="Times New Roman"/>
          <w:sz w:val="28"/>
          <w:szCs w:val="28"/>
          <w:lang w:val="ru-RU"/>
        </w:rPr>
      </w:pP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>
        <w:rPr>
          <w:rStyle w:val="FontStyle132"/>
          <w:rFonts w:ascii="Times New Roman" w:hAnsi="Times New Roman" w:cs="Times New Roman"/>
          <w:sz w:val="28"/>
          <w:szCs w:val="28"/>
        </w:rPr>
        <w:t>I</w:t>
      </w: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>. ЛИЧНОСТЬ И ОБЩЕСТВО</w:t>
      </w:r>
    </w:p>
    <w:p w:rsidR="009A14CE" w:rsidRPr="005C0B88" w:rsidRDefault="005C0B88">
      <w:pPr>
        <w:pStyle w:val="Style19"/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</w:pPr>
      <w:r w:rsidRPr="005C0B88"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  <w:t>Что делает человека человеком. Человек, общество и природа. Общество как форма жизнедеятельности людей. Развитие обществ.</w:t>
      </w:r>
    </w:p>
    <w:p w:rsidR="009A14CE" w:rsidRPr="005C0B88" w:rsidRDefault="009A14CE">
      <w:pPr>
        <w:pStyle w:val="Style19"/>
        <w:rPr>
          <w:rStyle w:val="FontStyle132"/>
          <w:rFonts w:ascii="Times New Roman" w:hAnsi="Times New Roman" w:cs="Times New Roman"/>
          <w:sz w:val="28"/>
          <w:szCs w:val="28"/>
          <w:lang w:val="ru-RU"/>
        </w:rPr>
      </w:pPr>
    </w:p>
    <w:p w:rsidR="009A14CE" w:rsidRPr="005C0B88" w:rsidRDefault="005C0B88">
      <w:pPr>
        <w:pStyle w:val="Style19"/>
        <w:rPr>
          <w:rStyle w:val="FontStyle132"/>
          <w:rFonts w:ascii="Times New Roman" w:hAnsi="Times New Roman" w:cs="Times New Roman"/>
          <w:sz w:val="28"/>
          <w:szCs w:val="28"/>
          <w:lang w:val="ru-RU"/>
        </w:rPr>
      </w:pP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>
        <w:rPr>
          <w:rStyle w:val="FontStyle132"/>
          <w:rFonts w:ascii="Times New Roman" w:hAnsi="Times New Roman" w:cs="Times New Roman"/>
          <w:sz w:val="28"/>
          <w:szCs w:val="28"/>
        </w:rPr>
        <w:t>II</w:t>
      </w: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>. СФЕРА ДУХОВНОЙ КУЛЬТУРЫ</w:t>
      </w:r>
    </w:p>
    <w:p w:rsidR="009A14CE" w:rsidRPr="005C457B" w:rsidRDefault="005C0B88" w:rsidP="005C457B">
      <w:pPr>
        <w:pStyle w:val="Style19"/>
        <w:rPr>
          <w:rStyle w:val="FontStyle132"/>
          <w:rFonts w:ascii="Times New Roman" w:hAnsi="Times New Roman" w:cs="Times New Roman"/>
          <w:sz w:val="28"/>
          <w:szCs w:val="28"/>
          <w:lang w:val="ru-RU"/>
        </w:rPr>
      </w:pPr>
      <w:r w:rsidRPr="005C0B88"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  <w:t>Сфера духовной жизни</w:t>
      </w: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5C0B88"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  <w:t>Мораль. Моральный выбор — это ответственность</w:t>
      </w: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5C0B88"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  <w:t>Образование</w:t>
      </w: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53AAC"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  <w:t>Наука в современном обществе</w:t>
      </w:r>
      <w:r w:rsidRPr="00E53AAC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5C0B88"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  <w:t>Религия как одна из форм культуры</w:t>
      </w: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A14CE" w:rsidRPr="005C0B88" w:rsidRDefault="009A14CE">
      <w:pPr>
        <w:pStyle w:val="Style19"/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9A14CE" w:rsidRPr="005C0B88" w:rsidRDefault="005C0B88">
      <w:pPr>
        <w:pStyle w:val="Style19"/>
        <w:rPr>
          <w:rStyle w:val="FontStyle132"/>
          <w:rFonts w:ascii="Times New Roman" w:hAnsi="Times New Roman" w:cs="Times New Roman"/>
          <w:sz w:val="28"/>
          <w:szCs w:val="28"/>
          <w:lang w:val="ru-RU"/>
        </w:rPr>
      </w:pP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="005C457B">
        <w:rPr>
          <w:rStyle w:val="FontStyle132"/>
          <w:rFonts w:ascii="Times New Roman" w:hAnsi="Times New Roman" w:cs="Times New Roman"/>
          <w:sz w:val="28"/>
          <w:szCs w:val="28"/>
        </w:rPr>
        <w:t>III</w:t>
      </w: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>. ЭКОНОМИКА</w:t>
      </w:r>
    </w:p>
    <w:p w:rsidR="009A14CE" w:rsidRPr="005C0B88" w:rsidRDefault="005C0B88">
      <w:pPr>
        <w:pStyle w:val="Style19"/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</w:pPr>
      <w:r w:rsidRPr="005C0B88">
        <w:rPr>
          <w:rStyle w:val="FontStyle132"/>
          <w:rFonts w:ascii="Times New Roman" w:hAnsi="Times New Roman" w:cs="Times New Roman"/>
          <w:b w:val="0"/>
          <w:sz w:val="28"/>
          <w:szCs w:val="28"/>
          <w:lang w:val="ru-RU"/>
        </w:rPr>
        <w:t>Экономика и ее роль в жизни общества. Главные вопросы экономики. Рыночная экономика. Производство - основа экономики. Предпринимательская деятельность. Роль государства в экономике. Инфляция и семейная экономика. Банковские услуги. Страховые услуги. Рынок труда и безработица. Современный работник.</w:t>
      </w:r>
    </w:p>
    <w:p w:rsidR="009A14CE" w:rsidRPr="005C0B88" w:rsidRDefault="005C0B88">
      <w:pPr>
        <w:pStyle w:val="Style19"/>
        <w:rPr>
          <w:rStyle w:val="FontStyle132"/>
          <w:rFonts w:ascii="Times New Roman" w:hAnsi="Times New Roman" w:cs="Times New Roman"/>
          <w:sz w:val="28"/>
          <w:szCs w:val="28"/>
          <w:lang w:val="ru-RU"/>
        </w:rPr>
      </w:pP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>Итоговое повторение</w:t>
      </w:r>
    </w:p>
    <w:p w:rsidR="009A14CE" w:rsidRPr="005C0B88" w:rsidRDefault="005C0B88">
      <w:pPr>
        <w:pStyle w:val="Style19"/>
        <w:widowControl/>
        <w:rPr>
          <w:rStyle w:val="FontStyle132"/>
          <w:rFonts w:ascii="Times New Roman" w:hAnsi="Times New Roman" w:cs="Times New Roman"/>
          <w:sz w:val="28"/>
          <w:szCs w:val="28"/>
          <w:lang w:val="ru-RU"/>
        </w:rPr>
      </w:pPr>
      <w:r w:rsidRPr="005C0B88">
        <w:rPr>
          <w:rStyle w:val="FontStyle132"/>
          <w:rFonts w:ascii="Times New Roman" w:hAnsi="Times New Roman" w:cs="Times New Roman"/>
          <w:sz w:val="28"/>
          <w:szCs w:val="28"/>
          <w:lang w:val="ru-RU"/>
        </w:rPr>
        <w:t>Повторение и обобщение материала курса обществознания.</w:t>
      </w:r>
    </w:p>
    <w:p w:rsidR="009A14CE" w:rsidRPr="005C0B88" w:rsidRDefault="009A14C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A14CE" w:rsidRPr="005C0B88" w:rsidRDefault="005C0B88">
      <w:pPr>
        <w:spacing w:after="0" w:line="264" w:lineRule="auto"/>
        <w:ind w:left="12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bookmarkEnd w:id="2"/>
    <w:p w:rsidR="007D0854" w:rsidRPr="007D0854" w:rsidRDefault="007D0854" w:rsidP="007D0854">
      <w:pPr>
        <w:shd w:val="clear" w:color="auto" w:fill="FFFFFF"/>
        <w:spacing w:line="240" w:lineRule="auto"/>
        <w:ind w:left="57" w:right="-141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Политика </w:t>
      </w:r>
    </w:p>
    <w:p w:rsidR="007D0854" w:rsidRPr="007D0854" w:rsidRDefault="007D0854" w:rsidP="007D0854">
      <w:pPr>
        <w:shd w:val="clear" w:color="auto" w:fill="FFFFFF"/>
        <w:spacing w:line="240" w:lineRule="auto"/>
        <w:ind w:left="57" w:right="-141" w:firstLine="139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  Политика и власть. Роль политики в жизни общества. Основные направления политики. Государство, его отличительные признаки. Государ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ственный суверенитет. Внутренние и внешние функции государства. Формы государства. Политический режим. Демократия и тоталитаризм. Демократические ценности. Развитие демократии в совре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менном мире.</w:t>
      </w:r>
    </w:p>
    <w:p w:rsidR="007D0854" w:rsidRPr="007D0854" w:rsidRDefault="007D0854" w:rsidP="007D0854">
      <w:pPr>
        <w:shd w:val="clear" w:color="auto" w:fill="FFFFFF"/>
        <w:spacing w:line="240" w:lineRule="auto"/>
        <w:ind w:left="10" w:right="-141" w:firstLine="28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 Правовое государство. Разделение властей. Условия становления правового государства в РФ. Гражданское общество. Местное самоуправление. Пути формирования гражданского общества в РФ.</w:t>
      </w:r>
    </w:p>
    <w:p w:rsidR="007D0854" w:rsidRPr="007D0854" w:rsidRDefault="007D0854" w:rsidP="007D0854">
      <w:pPr>
        <w:shd w:val="clear" w:color="auto" w:fill="FFFFFF"/>
        <w:spacing w:line="240" w:lineRule="auto"/>
        <w:ind w:left="10" w:right="-141" w:firstLine="28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Политическая жизнь. Выборы. Выборы в демократическом обществе. Референдум. Выборы в РФ. Опасность полити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ческого экстремизма.</w:t>
      </w:r>
    </w:p>
    <w:p w:rsidR="007D0854" w:rsidRPr="007D0854" w:rsidRDefault="007D0854" w:rsidP="007D0854">
      <w:pPr>
        <w:shd w:val="clear" w:color="auto" w:fill="FFFFFF"/>
        <w:spacing w:line="240" w:lineRule="auto"/>
        <w:ind w:left="10" w:right="-141" w:firstLine="28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Политические партии и движения, их роль в общест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венной жизни. Политические партии и движения в РФ. Участие партий в выборах.</w:t>
      </w:r>
    </w:p>
    <w:p w:rsidR="007D0854" w:rsidRPr="00DD511E" w:rsidRDefault="007D0854" w:rsidP="007D0854">
      <w:pPr>
        <w:pStyle w:val="ae"/>
        <w:jc w:val="both"/>
        <w:rPr>
          <w:sz w:val="24"/>
          <w:szCs w:val="24"/>
        </w:rPr>
      </w:pPr>
      <w:r w:rsidRPr="00DD511E">
        <w:rPr>
          <w:sz w:val="24"/>
          <w:szCs w:val="24"/>
        </w:rPr>
        <w:t xml:space="preserve">        Средства массовой информации. Влияние СМИ на по</w:t>
      </w:r>
      <w:r w:rsidRPr="00DD511E">
        <w:rPr>
          <w:sz w:val="24"/>
          <w:szCs w:val="24"/>
        </w:rPr>
        <w:softHyphen/>
        <w:t>литическую жизнь общества. Роль СМИ в предвыборной борьбе.</w:t>
      </w:r>
    </w:p>
    <w:p w:rsidR="007D0854" w:rsidRDefault="007D0854" w:rsidP="007D0854">
      <w:pPr>
        <w:pStyle w:val="a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Право </w:t>
      </w:r>
    </w:p>
    <w:p w:rsidR="007D0854" w:rsidRPr="00006219" w:rsidRDefault="007D0854" w:rsidP="007D0854">
      <w:pPr>
        <w:pStyle w:val="ae"/>
        <w:jc w:val="both"/>
        <w:rPr>
          <w:b/>
          <w:sz w:val="24"/>
          <w:szCs w:val="24"/>
        </w:rPr>
      </w:pPr>
    </w:p>
    <w:p w:rsidR="007D0854" w:rsidRPr="00DD511E" w:rsidRDefault="007D0854" w:rsidP="007D0854">
      <w:pPr>
        <w:pStyle w:val="ae"/>
        <w:jc w:val="both"/>
        <w:rPr>
          <w:sz w:val="24"/>
          <w:szCs w:val="24"/>
        </w:rPr>
      </w:pPr>
      <w:r w:rsidRPr="00DD511E">
        <w:rPr>
          <w:sz w:val="24"/>
          <w:szCs w:val="24"/>
        </w:rPr>
        <w:t xml:space="preserve">     Право, его роль в жизни человека, общества и госу</w:t>
      </w:r>
      <w:r w:rsidRPr="00DD511E">
        <w:rPr>
          <w:sz w:val="24"/>
          <w:szCs w:val="24"/>
        </w:rPr>
        <w:softHyphen/>
        <w:t>дарства. Понятие нормы права. Нормативно-правовой акт. Виды нормативных актов. Система законодательства.</w:t>
      </w:r>
    </w:p>
    <w:p w:rsidR="007D0854" w:rsidRPr="007D0854" w:rsidRDefault="007D0854" w:rsidP="007D0854">
      <w:pPr>
        <w:shd w:val="clear" w:color="auto" w:fill="FFFFFF"/>
        <w:spacing w:line="240" w:lineRule="auto"/>
        <w:ind w:right="-141" w:firstLine="28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Понятие правоотношения. Виды правоотношений. Субъекты права. Особенности правового статуса несовер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шеннолетних.</w:t>
      </w:r>
    </w:p>
    <w:p w:rsidR="007D0854" w:rsidRPr="007D0854" w:rsidRDefault="007D0854" w:rsidP="007D0854">
      <w:pPr>
        <w:shd w:val="clear" w:color="auto" w:fill="FFFFFF"/>
        <w:spacing w:line="240" w:lineRule="auto"/>
        <w:ind w:left="10" w:right="-141" w:firstLine="27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lastRenderedPageBreak/>
        <w:t xml:space="preserve">  Понятие правонарушения. Признаки и виды правона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рушений. Понятие и виды юридической ответственности. Презумпция невиновности.</w:t>
      </w:r>
    </w:p>
    <w:p w:rsidR="007D0854" w:rsidRPr="007D0854" w:rsidRDefault="007D0854" w:rsidP="007D0854">
      <w:pPr>
        <w:shd w:val="clear" w:color="auto" w:fill="FFFFFF"/>
        <w:spacing w:line="240" w:lineRule="auto"/>
        <w:ind w:right="-141" w:firstLine="28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Правоохранительные органы. Судебная система РФ. Адвокатура. Нотариат.</w:t>
      </w:r>
    </w:p>
    <w:p w:rsidR="007D0854" w:rsidRPr="007D0854" w:rsidRDefault="007D0854" w:rsidP="007D0854">
      <w:pPr>
        <w:shd w:val="clear" w:color="auto" w:fill="FFFFFF"/>
        <w:spacing w:line="240" w:lineRule="auto"/>
        <w:ind w:left="288" w:right="-141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Конституция — основной закон РФ. Основы конституционного строя РФ. </w:t>
      </w:r>
    </w:p>
    <w:p w:rsidR="007D0854" w:rsidRPr="007D0854" w:rsidRDefault="007D0854" w:rsidP="007D0854">
      <w:pPr>
        <w:shd w:val="clear" w:color="auto" w:fill="FFFFFF"/>
        <w:spacing w:line="240" w:lineRule="auto"/>
        <w:ind w:right="-141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>Федеративное устройство. Органы государственной власти в РФ. Взаимоотношения органов государственной власти и граждан.</w:t>
      </w:r>
    </w:p>
    <w:p w:rsidR="007D0854" w:rsidRPr="007D0854" w:rsidRDefault="007D0854" w:rsidP="007D0854">
      <w:pPr>
        <w:shd w:val="clear" w:color="auto" w:fill="FFFFFF"/>
        <w:spacing w:line="240" w:lineRule="auto"/>
        <w:ind w:left="10" w:right="-141" w:firstLine="27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Понятие прав, свобод и обязанностей. Всеобщая декла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рация прав человека — идеал права. Воздействие между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народных документов по правам человека на утверждение прав и свобод человека и гражданина в РФ.</w:t>
      </w:r>
    </w:p>
    <w:p w:rsidR="007D0854" w:rsidRPr="007D0854" w:rsidRDefault="007D0854" w:rsidP="007D0854">
      <w:pPr>
        <w:shd w:val="clear" w:color="auto" w:fill="FFFFFF"/>
        <w:spacing w:line="240" w:lineRule="auto"/>
        <w:ind w:left="10" w:right="-141" w:firstLine="27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Права и свободы человека и гражданина в РФ, их га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рантии. Конституционные обязанности гражданина. Пра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ва ребенка и их защита. Механизмы реализации и защи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ты прав человека и гражданина в РФ.</w:t>
      </w:r>
    </w:p>
    <w:p w:rsidR="007D0854" w:rsidRPr="007D0854" w:rsidRDefault="007D0854" w:rsidP="007D0854">
      <w:pPr>
        <w:shd w:val="clear" w:color="auto" w:fill="FFFFFF"/>
        <w:spacing w:line="240" w:lineRule="auto"/>
        <w:ind w:right="-141" w:firstLine="28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Гражданские правоотношения. Право собственности. Основные виды гражданско-правовых договоров. Права потребителей.</w:t>
      </w:r>
    </w:p>
    <w:p w:rsidR="007D0854" w:rsidRPr="007D0854" w:rsidRDefault="007D0854" w:rsidP="007D0854">
      <w:pPr>
        <w:shd w:val="clear" w:color="auto" w:fill="FFFFFF"/>
        <w:spacing w:line="240" w:lineRule="auto"/>
        <w:ind w:left="10" w:right="-141" w:firstLine="27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 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7D0854" w:rsidRPr="007D0854" w:rsidRDefault="007D0854" w:rsidP="007D0854">
      <w:pPr>
        <w:shd w:val="clear" w:color="auto" w:fill="FFFFFF"/>
        <w:spacing w:line="240" w:lineRule="auto"/>
        <w:ind w:right="-141" w:firstLine="28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Семейные правоотношения. Порядок и условия заклю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чения брака. Права и обязанности родителей и детей.</w:t>
      </w:r>
    </w:p>
    <w:p w:rsidR="007D0854" w:rsidRPr="007D0854" w:rsidRDefault="007D0854" w:rsidP="007D0854">
      <w:pPr>
        <w:shd w:val="clear" w:color="auto" w:fill="FFFFFF"/>
        <w:spacing w:before="10" w:line="240" w:lineRule="auto"/>
        <w:ind w:left="10" w:right="-141" w:firstLine="269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Административные правоотношения. Административ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ное правонарушение. Виды административных наказаний.</w:t>
      </w:r>
    </w:p>
    <w:p w:rsidR="007D0854" w:rsidRPr="007D0854" w:rsidRDefault="007D0854" w:rsidP="007D0854">
      <w:pPr>
        <w:shd w:val="clear" w:color="auto" w:fill="FFFFFF"/>
        <w:spacing w:line="240" w:lineRule="auto"/>
        <w:ind w:right="-141" w:firstLine="27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Основные понятия и институты уголовного права. По</w:t>
      </w:r>
      <w:r w:rsidRPr="007D0854">
        <w:rPr>
          <w:rFonts w:ascii="Times New Roman" w:hAnsi="Times New Roman"/>
          <w:sz w:val="24"/>
          <w:szCs w:val="24"/>
          <w:lang w:val="ru-RU"/>
        </w:rPr>
        <w:softHyphen/>
        <w:t>нятие преступления. Пределы допустимой самообороны. Уголовная ответственность несовершеннолетних.</w:t>
      </w:r>
    </w:p>
    <w:p w:rsidR="007D0854" w:rsidRPr="007D0854" w:rsidRDefault="007D0854" w:rsidP="007D0854">
      <w:pPr>
        <w:shd w:val="clear" w:color="auto" w:fill="FFFFFF"/>
        <w:spacing w:line="240" w:lineRule="auto"/>
        <w:ind w:left="288" w:right="-141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Социальные права. Жилищные правоотношения.</w:t>
      </w:r>
    </w:p>
    <w:p w:rsidR="007D0854" w:rsidRPr="007D0854" w:rsidRDefault="007D0854" w:rsidP="007D0854">
      <w:pPr>
        <w:shd w:val="clear" w:color="auto" w:fill="FFFFFF"/>
        <w:spacing w:line="240" w:lineRule="auto"/>
        <w:ind w:left="10" w:right="-141" w:firstLine="278"/>
        <w:jc w:val="both"/>
        <w:rPr>
          <w:rFonts w:ascii="Times New Roman" w:hAnsi="Times New Roman"/>
          <w:sz w:val="24"/>
          <w:szCs w:val="24"/>
          <w:lang w:val="ru-RU"/>
        </w:rPr>
      </w:pPr>
      <w:r w:rsidRPr="007D0854">
        <w:rPr>
          <w:rFonts w:ascii="Times New Roman" w:hAnsi="Times New Roman"/>
          <w:sz w:val="24"/>
          <w:szCs w:val="24"/>
          <w:lang w:val="ru-RU"/>
        </w:rPr>
        <w:t xml:space="preserve">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  <w:r w:rsidRPr="007D0854">
        <w:rPr>
          <w:sz w:val="24"/>
          <w:szCs w:val="24"/>
          <w:lang w:val="ru-RU"/>
        </w:rPr>
        <w:t xml:space="preserve">  </w:t>
      </w:r>
      <w:r w:rsidRPr="007D0854">
        <w:rPr>
          <w:rFonts w:ascii="Times New Roman" w:hAnsi="Times New Roman"/>
          <w:sz w:val="24"/>
          <w:szCs w:val="24"/>
          <w:lang w:val="ru-RU"/>
        </w:rPr>
        <w:t>Правовое регулирование отношений в сфере образования</w:t>
      </w:r>
      <w:r w:rsidRPr="007D0854">
        <w:rPr>
          <w:sz w:val="24"/>
          <w:szCs w:val="24"/>
          <w:lang w:val="ru-RU"/>
        </w:rPr>
        <w:t>.</w:t>
      </w:r>
    </w:p>
    <w:p w:rsidR="009A14CE" w:rsidRPr="005C0B88" w:rsidRDefault="005C0B88">
      <w:pPr>
        <w:pStyle w:val="Style19"/>
        <w:contextualSpacing/>
        <w:jc w:val="left"/>
        <w:rPr>
          <w:rFonts w:eastAsia="Calibri"/>
          <w:b/>
          <w:bCs/>
          <w:iCs/>
          <w:sz w:val="28"/>
          <w:szCs w:val="28"/>
          <w:lang w:val="ru-RU" w:eastAsia="en-US"/>
        </w:rPr>
      </w:pPr>
      <w:r w:rsidRPr="005C0B88">
        <w:rPr>
          <w:rFonts w:eastAsia="Calibri"/>
          <w:b/>
          <w:bCs/>
          <w:iCs/>
          <w:sz w:val="28"/>
          <w:szCs w:val="28"/>
          <w:lang w:val="ru-RU" w:eastAsia="en-US"/>
        </w:rPr>
        <w:t xml:space="preserve">УРОКИ ОБОБЩЕНИЯ И СИСТЕМАТИЗАЦИИ ЗНАНИЙ </w:t>
      </w:r>
    </w:p>
    <w:p w:rsidR="009A14CE" w:rsidRPr="005C0B88" w:rsidRDefault="009A14CE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A14CE" w:rsidRPr="005C0B88" w:rsidRDefault="005C0B88" w:rsidP="007D0854">
      <w:pPr>
        <w:spacing w:after="0" w:line="264" w:lineRule="auto"/>
        <w:ind w:left="120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Личностные и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9A14CE" w:rsidRPr="005C0B88" w:rsidRDefault="005C0B88">
      <w:pPr>
        <w:spacing w:after="0" w:line="264" w:lineRule="auto"/>
        <w:ind w:left="12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основным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направлениям воспитательной деятельности, в том числе в части: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End"/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>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>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взаимос­вязи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природной, технологической и социальной сред; готовность к участию в практической деятельности экологической направленности.</w:t>
      </w: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End"/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5C0B88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 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5C0B88">
      <w:pPr>
        <w:spacing w:after="0" w:line="264" w:lineRule="auto"/>
        <w:ind w:left="12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0B8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задачи (сравнивать несколько вариантов решения, выбирать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наи­более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подходящий с учётом самостоятельно выделенных критериев).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>достижение результатов, разделять сферу ответственности и проявлять готовность к предоставлению отчёта перед группой.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>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>открытость себе и другим;</w:t>
      </w:r>
    </w:p>
    <w:p w:rsidR="009A14CE" w:rsidRPr="005C0B88" w:rsidRDefault="005C0B88">
      <w:pPr>
        <w:spacing w:after="0" w:line="264" w:lineRule="auto"/>
        <w:ind w:firstLine="600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0B88" w:rsidRDefault="005C0B88">
      <w:pPr>
        <w:spacing w:after="0" w:line="264" w:lineRule="auto"/>
        <w:ind w:left="120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457B" w:rsidRDefault="005C0B88">
      <w:pPr>
        <w:spacing w:after="0" w:line="264" w:lineRule="auto"/>
        <w:ind w:left="120"/>
        <w:jc w:val="both"/>
        <w:rPr>
          <w:lang w:val="ru-RU"/>
        </w:rPr>
      </w:pPr>
      <w:r w:rsidRPr="005C457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A14CE" w:rsidRPr="005C457B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Pr="005C457B" w:rsidRDefault="005C0B88">
      <w:pPr>
        <w:spacing w:after="0" w:line="264" w:lineRule="auto"/>
        <w:ind w:firstLine="600"/>
        <w:jc w:val="both"/>
        <w:rPr>
          <w:lang w:val="ru-RU"/>
        </w:rPr>
      </w:pPr>
      <w:r w:rsidRPr="005C457B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политики на развитие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конкуренции; 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C0B88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9A14CE" w:rsidRDefault="005C0B88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хозяйствования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безрабо­тицы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>;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  <w:proofErr w:type="gramEnd"/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9A14CE" w:rsidRPr="005C0B88" w:rsidRDefault="005C0B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9A14CE" w:rsidRDefault="005C0B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поиск информации об ответственности современных учёных, о религиозных объединениях в Российской Федерации, о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>роли искусства в жизни человека и общества, о видах мошенничества в Интернете в разных источниках информации;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9A14CE" w:rsidRPr="005C0B88" w:rsidRDefault="005C0B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9A14CE" w:rsidRPr="005C0B88" w:rsidRDefault="009A14CE">
      <w:pPr>
        <w:spacing w:after="0" w:line="264" w:lineRule="auto"/>
        <w:ind w:left="120"/>
        <w:jc w:val="both"/>
        <w:rPr>
          <w:lang w:val="ru-RU"/>
        </w:rPr>
      </w:pPr>
    </w:p>
    <w:p w:rsidR="009A14CE" w:rsidRDefault="005C0B8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A14CE" w:rsidRDefault="009A14CE">
      <w:pPr>
        <w:spacing w:after="0" w:line="264" w:lineRule="auto"/>
        <w:ind w:left="120"/>
        <w:jc w:val="both"/>
      </w:pPr>
    </w:p>
    <w:p w:rsidR="009A14CE" w:rsidRDefault="005C0B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измерении</w:t>
      </w:r>
      <w:proofErr w:type="spellEnd"/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C0B88">
        <w:rPr>
          <w:rFonts w:ascii="Times New Roman" w:hAnsi="Times New Roman"/>
          <w:color w:val="000000"/>
          <w:sz w:val="28"/>
          <w:lang w:val="ru-RU"/>
        </w:rPr>
        <w:t>примеры госуда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рств с р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  <w:proofErr w:type="gramEnd"/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9A14CE" w:rsidRPr="005C0B88" w:rsidRDefault="005C0B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9A14CE" w:rsidRDefault="005C0B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Гражданин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государство</w:t>
      </w:r>
      <w:proofErr w:type="spellEnd"/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5C0B88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  <w:proofErr w:type="gramEnd"/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5C0B8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, схему; 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</w:t>
      </w:r>
      <w:r w:rsidRPr="005C0B8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факты из публикаций СМИ с соблюдением правил информационной безопасности при работе в Интернете; 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9A14CE" w:rsidRPr="005C0B88" w:rsidRDefault="005C0B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9A14CE" w:rsidRDefault="005C0B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системе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социальных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отношений</w:t>
      </w:r>
      <w:proofErr w:type="spellEnd"/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стату­сах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5C0B88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9A14CE" w:rsidRDefault="005C0B8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сравнивать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социальной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мобильности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смысловое чтение текстов и составлять на основе учебных текстов план (в том числе отражающий 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изу­ченный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материал о социализации личности);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9A14CE" w:rsidRPr="005C0B88" w:rsidRDefault="005C0B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9A14CE" w:rsidRDefault="005C0B8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современном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изменяющемся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мире</w:t>
      </w:r>
      <w:proofErr w:type="spellEnd"/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C0B88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C0B88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C0B88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9A14CE" w:rsidRPr="005C0B88" w:rsidRDefault="005C0B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C0B88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последствиях; о роли непрерывного образования в современном обществе.</w:t>
      </w:r>
    </w:p>
    <w:p w:rsidR="009A14CE" w:rsidRPr="005C0B88" w:rsidRDefault="009A14CE">
      <w:pPr>
        <w:rPr>
          <w:lang w:val="ru-RU"/>
        </w:rPr>
        <w:sectPr w:rsidR="009A14CE" w:rsidRPr="005C0B88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3117049"/>
    </w:p>
    <w:bookmarkEnd w:id="3"/>
    <w:p w:rsidR="009A14CE" w:rsidRPr="001E63AA" w:rsidRDefault="005C0B88">
      <w:pPr>
        <w:spacing w:after="0"/>
        <w:ind w:left="120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9A14CE" w:rsidRPr="001E63AA" w:rsidRDefault="009A14CE">
      <w:pPr>
        <w:rPr>
          <w:lang w:val="ru-RU"/>
        </w:rPr>
        <w:sectPr w:rsidR="009A14CE" w:rsidRPr="001E63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4A3" w:rsidRDefault="009454A3" w:rsidP="009454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A14CE" w:rsidRDefault="005C0B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299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3911"/>
        <w:gridCol w:w="1186"/>
        <w:gridCol w:w="1861"/>
        <w:gridCol w:w="1930"/>
        <w:gridCol w:w="3083"/>
      </w:tblGrid>
      <w:tr w:rsidR="009A14CE" w:rsidTr="005C457B">
        <w:trPr>
          <w:trHeight w:val="144"/>
          <w:tblCellSpacing w:w="0" w:type="dxa"/>
        </w:trPr>
        <w:tc>
          <w:tcPr>
            <w:tcW w:w="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CE" w:rsidTr="005C457B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A14CE" w:rsidRDefault="009A1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A14CE" w:rsidRDefault="009A1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A14CE" w:rsidRDefault="009A1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CE" w:rsidRPr="009D35E2" w:rsidTr="005C457B">
        <w:trPr>
          <w:trHeight w:val="144"/>
          <w:tblCellSpacing w:w="0" w:type="dxa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A14CE" w:rsidRDefault="00FB1E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9A14CE" w:rsidRPr="005C0B88" w:rsidRDefault="005C0B88" w:rsidP="007B28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Инфоурок</w:t>
            </w:r>
            <w:proofErr w:type="spellEnd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A14CE" w:rsidRPr="009D35E2" w:rsidTr="005C457B">
        <w:trPr>
          <w:trHeight w:val="144"/>
          <w:tblCellSpacing w:w="0" w:type="dxa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ГЛАВА 1.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Личность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A14CE" w:rsidRDefault="005C45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9A14CE" w:rsidRPr="005C0B88" w:rsidRDefault="005C0B88" w:rsidP="007B28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1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Инфоурок</w:t>
            </w:r>
            <w:proofErr w:type="spellEnd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A14CE" w:rsidRPr="009D35E2" w:rsidTr="005C457B">
        <w:trPr>
          <w:trHeight w:val="144"/>
          <w:tblCellSpacing w:w="0" w:type="dxa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духовной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A14CE" w:rsidRDefault="009454A3" w:rsidP="009454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Default="005C45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9A14CE" w:rsidRPr="005C0B88" w:rsidRDefault="005C0B88" w:rsidP="007B28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Инфоурок</w:t>
            </w:r>
            <w:proofErr w:type="spellEnd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A14CE" w:rsidRPr="009D35E2" w:rsidTr="005C457B">
        <w:trPr>
          <w:trHeight w:val="144"/>
          <w:tblCellSpacing w:w="0" w:type="dxa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9A14CE" w:rsidRPr="005C457B" w:rsidRDefault="005C0B88" w:rsidP="005C45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3. </w:t>
            </w:r>
            <w:r w:rsidR="005C45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A14CE" w:rsidRDefault="005C457B" w:rsidP="009454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945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Pr="007B28E3" w:rsidRDefault="005C45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9A14CE" w:rsidRPr="005C0B88" w:rsidRDefault="005C0B88" w:rsidP="007B28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1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Инфоурок</w:t>
            </w:r>
            <w:proofErr w:type="spellEnd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A14CE" w:rsidRPr="009D35E2" w:rsidTr="005C457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A14CE" w:rsidRDefault="009454A3" w:rsidP="007629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9A14CE" w:rsidRPr="005C0B88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419196</w:t>
              </w:r>
            </w:hyperlink>
          </w:p>
        </w:tc>
      </w:tr>
      <w:tr w:rsidR="009A14CE" w:rsidTr="005C457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4CE" w:rsidRPr="005C0B88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A14CE" w:rsidRPr="006F75C9" w:rsidRDefault="005C0B88" w:rsidP="005C45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C457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Pr="005C457B" w:rsidRDefault="009454A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14CE" w:rsidRDefault="009A14CE">
      <w:pPr>
        <w:sectPr w:rsidR="009A1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4CE" w:rsidRDefault="005C0B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299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3948"/>
        <w:gridCol w:w="1065"/>
        <w:gridCol w:w="1861"/>
        <w:gridCol w:w="1930"/>
        <w:gridCol w:w="3083"/>
      </w:tblGrid>
      <w:tr w:rsidR="009A14CE" w:rsidTr="005C457B">
        <w:trPr>
          <w:trHeight w:val="144"/>
          <w:tblCellSpacing w:w="0" w:type="dxa"/>
        </w:trPr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CE" w:rsidTr="005C457B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A14CE" w:rsidRDefault="009A1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A14CE" w:rsidRDefault="009A1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A14CE" w:rsidRDefault="009A14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A14CE" w:rsidRDefault="009A1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CE" w:rsidRPr="009D35E2" w:rsidTr="005C457B">
        <w:trPr>
          <w:trHeight w:val="144"/>
          <w:tblCellSpacing w:w="0" w:type="dxa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A14CE" w:rsidRDefault="00FB1E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C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9A14CE" w:rsidRPr="005C0B88" w:rsidRDefault="005C0B88" w:rsidP="007B28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1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Инфоурок</w:t>
            </w:r>
            <w:proofErr w:type="spellEnd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E4D9F" w:rsidRPr="009D35E2" w:rsidTr="005C457B">
        <w:trPr>
          <w:trHeight w:val="144"/>
          <w:tblCellSpacing w:w="0" w:type="dxa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4D9F" w:rsidRDefault="002E4D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E4D9F" w:rsidRDefault="002E4D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E4D9F" w:rsidRDefault="00FB1E09" w:rsidP="00FB1E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2E4D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4D9F" w:rsidRDefault="002E4D9F" w:rsidP="002E4D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2E4D9F" w:rsidRDefault="002E4D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2E4D9F" w:rsidRPr="005C0B88" w:rsidRDefault="002E4D9F" w:rsidP="007B28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2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Инфоурок</w:t>
            </w:r>
            <w:proofErr w:type="spellEnd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E4D9F" w:rsidRPr="009D35E2" w:rsidTr="005C457B">
        <w:trPr>
          <w:trHeight w:val="144"/>
          <w:tblCellSpacing w:w="0" w:type="dxa"/>
        </w:trPr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E4D9F" w:rsidRDefault="002E4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3998" w:type="dxa"/>
            <w:tcMar>
              <w:top w:w="50" w:type="dxa"/>
              <w:left w:w="100" w:type="dxa"/>
            </w:tcMar>
            <w:vAlign w:val="center"/>
          </w:tcPr>
          <w:p w:rsidR="002E4D9F" w:rsidRPr="006F75C9" w:rsidRDefault="002E4D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2E4D9F" w:rsidRDefault="00FB1E09" w:rsidP="00B957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E4D9F" w:rsidRDefault="002E4D9F" w:rsidP="002E4D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2E4D9F" w:rsidRDefault="002E4D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2E4D9F" w:rsidRPr="005C0B88" w:rsidRDefault="002E4D9F" w:rsidP="007B28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 </w:t>
            </w:r>
            <w:hyperlink r:id="rId2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Инфоурок</w:t>
            </w:r>
            <w:proofErr w:type="spellEnd"/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9A14CE" w:rsidRPr="009D35E2" w:rsidTr="005C457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A14CE" w:rsidRDefault="00FB1E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9A14CE" w:rsidRPr="005C0B88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C0B8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9A14CE" w:rsidTr="005C457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14CE" w:rsidRPr="005C0B88" w:rsidRDefault="005C0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A14CE" w:rsidRDefault="005C0B88" w:rsidP="00FB1E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B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B1E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9A14CE" w:rsidRDefault="005C0B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65" w:type="dxa"/>
            <w:tcMar>
              <w:top w:w="50" w:type="dxa"/>
              <w:left w:w="100" w:type="dxa"/>
            </w:tcMar>
            <w:vAlign w:val="center"/>
          </w:tcPr>
          <w:p w:rsidR="009A14CE" w:rsidRDefault="009A1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14CE" w:rsidRDefault="009A14CE">
      <w:pPr>
        <w:sectPr w:rsidR="009A14C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3117046"/>
    </w:p>
    <w:bookmarkEnd w:id="4"/>
    <w:p w:rsidR="002E4D9F" w:rsidRPr="002E4D9F" w:rsidRDefault="002E4D9F">
      <w:pPr>
        <w:spacing w:after="0"/>
        <w:ind w:left="120"/>
        <w:rPr>
          <w:lang w:val="ru-RU"/>
        </w:rPr>
      </w:pPr>
    </w:p>
    <w:p w:rsidR="009A14CE" w:rsidRDefault="009A14CE">
      <w:pPr>
        <w:sectPr w:rsidR="009A1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1E09" w:rsidRDefault="00FB1E09" w:rsidP="00FB1E09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A14CE" w:rsidRDefault="005C0B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4107" w:type="dxa"/>
        <w:tblCellSpacing w:w="20" w:type="nil"/>
        <w:tblInd w:w="-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3951"/>
        <w:gridCol w:w="953"/>
        <w:gridCol w:w="1841"/>
        <w:gridCol w:w="1911"/>
        <w:gridCol w:w="1348"/>
        <w:gridCol w:w="3036"/>
      </w:tblGrid>
      <w:tr w:rsidR="00B3207B" w:rsidRPr="00A42376" w:rsidTr="00FB1E09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7B" w:rsidRPr="00A42376" w:rsidTr="00FB1E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207B" w:rsidRPr="00A42376" w:rsidRDefault="00B3207B" w:rsidP="00B32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207B" w:rsidRPr="00A42376" w:rsidRDefault="00B3207B" w:rsidP="00B32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423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207B" w:rsidRPr="00A42376" w:rsidRDefault="00B3207B" w:rsidP="00B32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3207B" w:rsidRPr="00A42376" w:rsidRDefault="00B3207B" w:rsidP="00B32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A42376" w:rsidRDefault="002066C2" w:rsidP="00E53AAC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E53AAC" w:rsidRPr="00A42376" w:rsidRDefault="00E53AAC" w:rsidP="001975F5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Введение. Как работать с учебником</w:t>
            </w:r>
            <w:r w:rsidR="002A3C0E" w:rsidRPr="00A4237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A42376" w:rsidP="00E53A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53AAC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ebfda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2066C2" w:rsidP="00B3207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A42376" w:rsidRDefault="002066C2" w:rsidP="00E53AAC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2A3C0E" w:rsidRPr="00A42376" w:rsidRDefault="009454A3" w:rsidP="00E53AAC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Общество и его развитие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A42376" w:rsidP="00E53A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2A3C0E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2A3C0E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A3C0E" w:rsidRPr="002B1225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2A3C0E" w:rsidP="00B3207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ebfda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E53AAC" w:rsidRPr="00A42376" w:rsidRDefault="009454A3" w:rsidP="00E53AAC">
            <w:pPr>
              <w:pStyle w:val="af0"/>
              <w:shd w:val="clear" w:color="auto" w:fill="FFFFFF"/>
              <w:spacing w:before="0" w:beforeAutospacing="0" w:line="300" w:lineRule="atLeast"/>
            </w:pPr>
            <w:r>
              <w:t>Информация и современный мир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53AAC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ebff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E53AAC" w:rsidRPr="00A42376" w:rsidRDefault="009454A3" w:rsidP="00E53AAC">
            <w:pPr>
              <w:pStyle w:val="af0"/>
              <w:shd w:val="clear" w:color="auto" w:fill="FFFFFF"/>
              <w:spacing w:before="0" w:beforeAutospacing="0" w:line="300" w:lineRule="atLeast"/>
            </w:pPr>
            <w:r>
              <w:t>Личность в меняющемся мире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A42376" w:rsidP="002A3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53AAC" w:rsidRPr="002B1225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0124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E53AAC" w:rsidRPr="00A42376" w:rsidRDefault="009454A3" w:rsidP="00E53AAC">
            <w:pPr>
              <w:pStyle w:val="af0"/>
              <w:shd w:val="clear" w:color="auto" w:fill="FFFFFF"/>
              <w:spacing w:before="0" w:beforeAutospacing="0" w:line="300" w:lineRule="atLeast"/>
            </w:pPr>
            <w:r>
              <w:t>Культура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53AAC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E53AAC" w:rsidRPr="00A42376" w:rsidRDefault="009454A3" w:rsidP="00E53AAC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767676"/>
              </w:rPr>
            </w:pPr>
            <w:r>
              <w:t>Наука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53AAC" w:rsidRPr="002B1225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091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066C2" w:rsidRPr="00A42376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A3C0E" w:rsidRPr="00A42376" w:rsidRDefault="009454A3" w:rsidP="00E53AAC">
            <w:pPr>
              <w:pStyle w:val="af0"/>
              <w:shd w:val="clear" w:color="auto" w:fill="FFFFFF"/>
              <w:spacing w:before="0" w:beforeAutospacing="0" w:line="300" w:lineRule="atLeast"/>
            </w:pPr>
            <w:r>
              <w:t>Наука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2A3C0E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2A3C0E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A3C0E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2A3C0E" w:rsidRPr="00A42376" w:rsidRDefault="002A3C0E" w:rsidP="00B3207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E53AAC" w:rsidRPr="00A42376" w:rsidRDefault="009454A3" w:rsidP="00E53AAC">
            <w:pPr>
              <w:pStyle w:val="af0"/>
              <w:shd w:val="clear" w:color="auto" w:fill="FFFFFF"/>
              <w:spacing w:before="0" w:beforeAutospacing="0" w:line="300" w:lineRule="atLeast"/>
              <w:rPr>
                <w:bCs/>
              </w:rPr>
            </w:pPr>
            <w:r>
              <w:rPr>
                <w:bCs/>
              </w:rPr>
              <w:t>Образование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E53AAC" w:rsidRPr="002B1225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E53AAC" w:rsidRPr="00A42376" w:rsidRDefault="00E53AAC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066C2" w:rsidRPr="009D35E2" w:rsidTr="00FB1E09">
        <w:trPr>
          <w:trHeight w:val="473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3207B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  <w:vAlign w:val="center"/>
          </w:tcPr>
          <w:p w:rsidR="00B3207B" w:rsidRPr="00A42376" w:rsidRDefault="009454A3" w:rsidP="00392B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B3207B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207B" w:rsidRPr="007B28E3" w:rsidRDefault="00B3207B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B3207B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B3207B" w:rsidRPr="00A42376" w:rsidRDefault="00B3207B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9454A3" w:rsidRDefault="009454A3" w:rsidP="00CB60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Религия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066C2" w:rsidRPr="002B1225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066C2" w:rsidRPr="00A42376" w:rsidRDefault="002066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9454A3" w:rsidRDefault="009454A3" w:rsidP="00CB60E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Религия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066C2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066C2" w:rsidRPr="00A42376" w:rsidRDefault="002066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A42376" w:rsidRDefault="009454A3" w:rsidP="00CB60EB">
            <w:pPr>
              <w:pStyle w:val="af0"/>
              <w:shd w:val="clear" w:color="auto" w:fill="FFFFFF"/>
              <w:spacing w:before="0" w:beforeAutospacing="0" w:line="300" w:lineRule="atLeast"/>
            </w:pPr>
            <w:r>
              <w:t xml:space="preserve">Искусство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066C2" w:rsidRPr="002B1225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066C2" w:rsidRPr="00A42376" w:rsidRDefault="002066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A42376" w:rsidRDefault="009454A3" w:rsidP="00CB60EB">
            <w:pPr>
              <w:pStyle w:val="af0"/>
              <w:shd w:val="clear" w:color="auto" w:fill="FFFFFF"/>
              <w:spacing w:before="0" w:beforeAutospacing="0" w:line="300" w:lineRule="atLeast"/>
            </w:pPr>
            <w:r>
              <w:t xml:space="preserve">Искусство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066C2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066C2" w:rsidRPr="00A42376" w:rsidRDefault="002066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A42376" w:rsidRDefault="009454A3" w:rsidP="009454A3">
            <w:pPr>
              <w:pStyle w:val="af0"/>
              <w:shd w:val="clear" w:color="auto" w:fill="FFFFFF"/>
              <w:spacing w:before="0" w:beforeAutospacing="0" w:line="300" w:lineRule="atLeast"/>
            </w:pPr>
            <w:r w:rsidRPr="001D441B">
              <w:t xml:space="preserve">Повторительно-обобщающий урок </w:t>
            </w:r>
            <w:r>
              <w:t>«Личность и общество. Сфера духовной культуры»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66C2" w:rsidRPr="009454A3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66C2" w:rsidRPr="009454A3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066C2" w:rsidRPr="002B1225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066C2" w:rsidRPr="00A42376" w:rsidRDefault="002066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A42376" w:rsidRDefault="009454A3" w:rsidP="00CB60EB">
            <w:pPr>
              <w:pStyle w:val="af0"/>
              <w:shd w:val="clear" w:color="auto" w:fill="FFFFFF"/>
              <w:spacing w:before="0" w:beforeAutospacing="0" w:line="300" w:lineRule="atLeast"/>
            </w:pPr>
            <w:r>
              <w:t xml:space="preserve">Урок контроля «Личность и общество. Сфера духовной культуры»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66C2" w:rsidRPr="009454A3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66C2" w:rsidRPr="009454A3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066C2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066C2" w:rsidRPr="00A42376" w:rsidRDefault="002066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A42376" w:rsidRDefault="009454A3" w:rsidP="00CB60EB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Экономика и ее роль в жизни общества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066C2" w:rsidRPr="002B1225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066C2" w:rsidRPr="00A42376" w:rsidRDefault="002066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066C2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066C2" w:rsidRPr="00A42376" w:rsidRDefault="009454A3" w:rsidP="00CB60EB">
            <w:pPr>
              <w:pStyle w:val="af0"/>
            </w:pPr>
            <w:r>
              <w:t>Экономические системы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A42376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066C2" w:rsidRPr="00A42376" w:rsidRDefault="002066C2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066C2" w:rsidRPr="002B1225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066C2" w:rsidRPr="00A42376" w:rsidRDefault="002066C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22ED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5E22ED" w:rsidRPr="009454A3" w:rsidRDefault="009454A3" w:rsidP="00CB60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экономики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E22ED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5E22ED" w:rsidRPr="00A42376" w:rsidRDefault="005E22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22ED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5E22ED" w:rsidRPr="009454A3" w:rsidRDefault="009454A3" w:rsidP="00CB60E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Предпринимательская деятельность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E22ED" w:rsidRPr="002B1225" w:rsidRDefault="002B1225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5E22ED" w:rsidRPr="00A42376" w:rsidRDefault="005E22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A42376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767676"/>
              </w:rPr>
            </w:pPr>
            <w:r>
              <w:rPr>
                <w:color w:val="767676"/>
              </w:rPr>
              <w:t>Обмен и торговля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45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21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A42376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/>
              </w:rPr>
            </w:pPr>
            <w:r>
              <w:rPr>
                <w:color w:val="000000"/>
              </w:rPr>
              <w:t>Рыночная экономика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A42376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/>
              </w:rPr>
            </w:pPr>
            <w:r>
              <w:rPr>
                <w:color w:val="000000"/>
              </w:rPr>
              <w:t>Предприятия в экономике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A42376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/>
              </w:rPr>
            </w:pPr>
            <w:r>
              <w:rPr>
                <w:color w:val="000000"/>
              </w:rPr>
              <w:t>Трудовые отношения в экономике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Современный работник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392B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Финансовые рынки и посредники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A42376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767676"/>
              </w:rPr>
            </w:pPr>
            <w:r>
              <w:rPr>
                <w:color w:val="767676"/>
              </w:rPr>
              <w:t>Банковские услуги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A42376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</w:pPr>
            <w:r>
              <w:t>Страховые услуги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2B1225" w:rsidRDefault="002B1225" w:rsidP="00CB60E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B122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Финансовая безопасность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9454A3" w:rsidRDefault="002B1225" w:rsidP="00CB60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Домохозяйства и их функции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9454A3" w:rsidRDefault="002B1225" w:rsidP="00CB60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Семейный бюджет и финансовое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планирование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9454A3" w:rsidRDefault="002B1225" w:rsidP="00CB60E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и экономика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A42376" w:rsidRDefault="002B1225" w:rsidP="009454A3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767676"/>
              </w:rPr>
            </w:pPr>
            <w:r w:rsidRPr="001D441B">
              <w:t xml:space="preserve">Повторительно-обобщающий урок </w:t>
            </w:r>
            <w:r>
              <w:t>«Экономика»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B1225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2B1225" w:rsidRPr="00A42376" w:rsidRDefault="002B1225" w:rsidP="009454A3">
            <w:pPr>
              <w:pStyle w:val="af0"/>
              <w:shd w:val="clear" w:color="auto" w:fill="FFFFFF"/>
              <w:spacing w:before="0" w:beforeAutospacing="0" w:line="300" w:lineRule="atLeast"/>
            </w:pPr>
            <w:r>
              <w:t>Урок контроля «Экономика»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B1225" w:rsidRPr="00A42376" w:rsidRDefault="002B1225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2B1225" w:rsidRPr="002B1225" w:rsidRDefault="002B1225" w:rsidP="009D3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2B1225" w:rsidRPr="00A42376" w:rsidRDefault="002B12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E22ED" w:rsidRPr="009D35E2" w:rsidTr="00FB1E09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951" w:type="dxa"/>
            <w:tcMar>
              <w:top w:w="50" w:type="dxa"/>
              <w:left w:w="100" w:type="dxa"/>
            </w:tcMar>
          </w:tcPr>
          <w:p w:rsidR="005E22ED" w:rsidRPr="00A42376" w:rsidRDefault="002B1225" w:rsidP="002B122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Итоговое повторение по курсу «Обществознание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класс»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E22ED" w:rsidRPr="00A42376" w:rsidRDefault="005E22ED" w:rsidP="00B320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E22ED" w:rsidRPr="002B1225" w:rsidRDefault="002B1225" w:rsidP="00B634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</w:tcPr>
          <w:p w:rsidR="005E22ED" w:rsidRPr="00A42376" w:rsidRDefault="005E22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3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4237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</w:tbl>
    <w:p w:rsidR="009A14CE" w:rsidRPr="001E63AA" w:rsidRDefault="009A14CE">
      <w:pPr>
        <w:rPr>
          <w:lang w:val="ru-RU"/>
        </w:rPr>
        <w:sectPr w:rsidR="009A14CE" w:rsidRPr="001E63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4CE" w:rsidRDefault="005C0B88">
      <w:pPr>
        <w:spacing w:after="0"/>
        <w:ind w:left="120"/>
      </w:pPr>
      <w:r w:rsidRPr="001E63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p w:rsidR="009A14CE" w:rsidRDefault="009A14CE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5"/>
        <w:gridCol w:w="3979"/>
        <w:gridCol w:w="950"/>
        <w:gridCol w:w="1841"/>
        <w:gridCol w:w="1910"/>
        <w:gridCol w:w="1347"/>
        <w:gridCol w:w="2888"/>
      </w:tblGrid>
      <w:tr w:rsidR="005C5013" w:rsidRPr="001D441B" w:rsidTr="005C5013">
        <w:trPr>
          <w:trHeight w:val="144"/>
          <w:tblCellSpacing w:w="20" w:type="nil"/>
        </w:trPr>
        <w:tc>
          <w:tcPr>
            <w:tcW w:w="1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60EB" w:rsidRPr="001D441B" w:rsidRDefault="00CB60EB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013" w:rsidRPr="001D441B" w:rsidTr="005C50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0EB" w:rsidRPr="001D441B" w:rsidRDefault="00CB60EB" w:rsidP="00CB6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0EB" w:rsidRPr="001D441B" w:rsidRDefault="00CB60EB" w:rsidP="00CB6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D44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B60EB" w:rsidRPr="001D441B" w:rsidRDefault="00CB60EB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0EB" w:rsidRPr="001D441B" w:rsidRDefault="00CB60EB" w:rsidP="00CB6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60EB" w:rsidRPr="001D441B" w:rsidRDefault="00CB60EB" w:rsidP="00CB6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E362D8" w:rsidRPr="009D35E2" w:rsidRDefault="002B1225" w:rsidP="00CB60E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D35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Введение в изучение курса «Обществознание» 9 класс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322E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ъ</w:t>
            </w: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</w:t>
            </w:r>
            <w:proofErr w:type="spellEnd"/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60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E362D8" w:rsidRPr="009D35E2" w:rsidRDefault="002B1225" w:rsidP="00CB60E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D35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Политика и власть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2B1225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Государство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Государство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Политические режимы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Правовое государство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Гражданское общество и государство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Участие граждан в политической жизни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Политические партии и движения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Политические партии и движения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 xml:space="preserve">Обобщение и систематизация знаний по теме «Политика». Практикум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Pr="002B1225" w:rsidRDefault="00E362D8">
            <w:pPr>
              <w:rPr>
                <w:lang w:val="ru-RU"/>
              </w:rPr>
            </w:pPr>
            <w:r w:rsidRPr="002B12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2B1225" w:rsidRDefault="002B1225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2B1225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D35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Роль права в жизни человека, общества и государства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Pr="002B1225" w:rsidRDefault="00E362D8">
            <w:pPr>
              <w:rPr>
                <w:lang w:val="ru-RU"/>
              </w:rPr>
            </w:pPr>
            <w:r w:rsidRPr="002B12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2B1225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2B1225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Правоотношения и субъекты права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Правонарушения и юридическая ответственность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2B1225" w:rsidP="00CB60E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D35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Правоохранительные органы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  <w:vAlign w:val="center"/>
          </w:tcPr>
          <w:p w:rsidR="00E362D8" w:rsidRPr="009D35E2" w:rsidRDefault="005C5013" w:rsidP="00CB60E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D35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Конституция Российской Федерации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5C5013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Основы конституционного строя Российской Федерации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5C5013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Права и свободы человека и гражданина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Default="00E362D8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Права и свободы человека и гражданина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Default="005C5013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Гражданские правоотношения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Pr="005C5013" w:rsidRDefault="005C5013">
            <w:pPr>
              <w:rPr>
                <w:lang w:val="ru-RU"/>
              </w:rPr>
            </w:pPr>
            <w:r w:rsidRPr="005C50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5C5013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Право на труд. Трудовые правоотношения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Pr="005C5013" w:rsidRDefault="005C5013">
            <w:pPr>
              <w:rPr>
                <w:lang w:val="ru-RU"/>
              </w:rPr>
            </w:pPr>
            <w:r w:rsidRPr="005C50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5C5013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Право на труд. Трудовые правоотношения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Default="005C5013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A13B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 xml:space="preserve">Семейные правоотношения 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Pr="00A13BD6" w:rsidRDefault="005C5013">
            <w:pPr>
              <w:rPr>
                <w:lang w:val="ru-RU"/>
              </w:rPr>
            </w:pPr>
            <w:r w:rsidRPr="00A13B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A13BD6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A13BD6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02.03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Семейные правоотношения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Default="005C5013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Административные правоотношения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Default="005C5013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23.03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Уголовно – правовые правоотношения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Default="005C5013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06.04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D35E2">
              <w:rPr>
                <w:color w:val="000000" w:themeColor="text1"/>
              </w:rPr>
              <w:t>Уголовно</w:t>
            </w:r>
            <w:proofErr w:type="spellEnd"/>
            <w:r w:rsidRPr="009D35E2">
              <w:rPr>
                <w:color w:val="000000" w:themeColor="text1"/>
              </w:rPr>
              <w:t xml:space="preserve"> – </w:t>
            </w:r>
            <w:proofErr w:type="spellStart"/>
            <w:r w:rsidRPr="009D35E2">
              <w:rPr>
                <w:color w:val="000000" w:themeColor="text1"/>
              </w:rPr>
              <w:t>правовые</w:t>
            </w:r>
            <w:proofErr w:type="spellEnd"/>
            <w:r w:rsidRPr="009D35E2">
              <w:rPr>
                <w:color w:val="000000" w:themeColor="text1"/>
              </w:rPr>
              <w:t xml:space="preserve"> </w:t>
            </w:r>
            <w:proofErr w:type="spellStart"/>
            <w:r w:rsidRPr="009D35E2">
              <w:rPr>
                <w:color w:val="000000" w:themeColor="text1"/>
              </w:rPr>
              <w:t>правоотношения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Default="005C5013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D35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Социальные права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Default="005C5013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proofErr w:type="spellStart"/>
            <w:r w:rsidRPr="009D35E2">
              <w:rPr>
                <w:color w:val="000000" w:themeColor="text1"/>
              </w:rPr>
              <w:t>Международно</w:t>
            </w:r>
            <w:proofErr w:type="spellEnd"/>
            <w:r w:rsidRPr="009D35E2">
              <w:rPr>
                <w:color w:val="000000" w:themeColor="text1"/>
              </w:rPr>
              <w:t xml:space="preserve"> – правовая защита жертв вооруженных конфликтов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Default="005C5013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5C5013" w:rsidRPr="009D35E2" w:rsidRDefault="005C5013" w:rsidP="009D35E2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Правовое регулирование отношений в сфере образования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5C5013" w:rsidRDefault="005C5013">
            <w:r w:rsidRPr="00E838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5013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5C5013" w:rsidRPr="001D441B" w:rsidRDefault="005C50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633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5C5013" w:rsidP="00CB60EB">
            <w:pPr>
              <w:pStyle w:val="af0"/>
              <w:shd w:val="clear" w:color="auto" w:fill="FFFFFF"/>
              <w:spacing w:before="0" w:beforeAutospacing="0" w:line="300" w:lineRule="atLeast"/>
              <w:rPr>
                <w:color w:val="000000" w:themeColor="text1"/>
              </w:rPr>
            </w:pPr>
            <w:r w:rsidRPr="009D35E2">
              <w:rPr>
                <w:color w:val="000000" w:themeColor="text1"/>
              </w:rPr>
              <w:t>Обобщение и систематизация знаний по теме «Право». Практикум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Pr="005C5013" w:rsidRDefault="00E362D8">
            <w:pPr>
              <w:rPr>
                <w:lang w:val="ru-RU"/>
              </w:rPr>
            </w:pPr>
            <w:r w:rsidRPr="005C50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5C5013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" w:name="_GoBack"/>
            <w:bookmarkEnd w:id="5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5C5013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C5013" w:rsidRPr="009D35E2" w:rsidTr="005C5013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980" w:type="dxa"/>
            <w:tcMar>
              <w:top w:w="50" w:type="dxa"/>
              <w:left w:w="100" w:type="dxa"/>
            </w:tcMar>
          </w:tcPr>
          <w:p w:rsidR="00E362D8" w:rsidRPr="009D35E2" w:rsidRDefault="005C50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9D35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Обобщение и систематизация знаний по курсу «Обществознание. 9 класс</w:t>
            </w:r>
            <w:proofErr w:type="gramStart"/>
            <w:r w:rsidRPr="009D35E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.»</w:t>
            </w:r>
            <w:proofErr w:type="gramEnd"/>
          </w:p>
        </w:tc>
        <w:tc>
          <w:tcPr>
            <w:tcW w:w="951" w:type="dxa"/>
            <w:tcMar>
              <w:top w:w="50" w:type="dxa"/>
              <w:left w:w="100" w:type="dxa"/>
            </w:tcMar>
          </w:tcPr>
          <w:p w:rsidR="00E362D8" w:rsidRPr="005C5013" w:rsidRDefault="00E362D8">
            <w:pPr>
              <w:rPr>
                <w:lang w:val="ru-RU"/>
              </w:rPr>
            </w:pPr>
            <w:r w:rsidRPr="005C50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E362D8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362D8" w:rsidRPr="001D441B" w:rsidRDefault="009D35E2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</w:tcPr>
          <w:p w:rsidR="00E362D8" w:rsidRPr="001D441B" w:rsidRDefault="00E362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D441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8F74AF" w:rsidRPr="001D441B" w:rsidTr="005C50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4AF" w:rsidRPr="001D441B" w:rsidRDefault="008F74AF" w:rsidP="00CB60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F74AF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74AF" w:rsidRPr="001D441B" w:rsidRDefault="005C5013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74AF" w:rsidRPr="001D441B" w:rsidRDefault="008F74AF" w:rsidP="00CB60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74AF" w:rsidRPr="001D441B" w:rsidRDefault="008F74AF" w:rsidP="00CB6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60EB" w:rsidRPr="00CB60EB" w:rsidRDefault="00CB60EB">
      <w:pPr>
        <w:rPr>
          <w:lang w:val="ru-RU"/>
        </w:rPr>
        <w:sectPr w:rsidR="00CB60EB" w:rsidRPr="00CB60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4CE" w:rsidRDefault="009A14CE">
      <w:pPr>
        <w:sectPr w:rsidR="009A14C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117047"/>
    </w:p>
    <w:bookmarkEnd w:id="6"/>
    <w:p w:rsidR="009A14CE" w:rsidRPr="00CB60EB" w:rsidRDefault="005C0B88">
      <w:pPr>
        <w:spacing w:after="0" w:line="240" w:lineRule="auto"/>
        <w:ind w:left="120"/>
        <w:rPr>
          <w:lang w:val="ru-RU"/>
        </w:rPr>
      </w:pPr>
      <w:r w:rsidRPr="00CB60E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A14CE" w:rsidRPr="009D35E2" w:rsidRDefault="005C0B88">
      <w:pPr>
        <w:spacing w:after="0" w:line="240" w:lineRule="auto"/>
        <w:ind w:left="120"/>
        <w:rPr>
          <w:lang w:val="ru-RU"/>
        </w:rPr>
      </w:pPr>
      <w:r w:rsidRPr="009D35E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A14CE" w:rsidRPr="005C0B88" w:rsidRDefault="005C0B88">
      <w:pPr>
        <w:spacing w:after="0" w:line="240" w:lineRule="auto"/>
        <w:ind w:left="120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​‌• Обществознание, 6 класс/</w:t>
      </w:r>
      <w:proofErr w:type="gramStart"/>
      <w:r w:rsidRPr="005C0B88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5C0B88">
        <w:rPr>
          <w:rFonts w:ascii="Times New Roman" w:hAnsi="Times New Roman"/>
          <w:color w:val="000000"/>
          <w:sz w:val="28"/>
          <w:lang w:val="ru-RU"/>
        </w:rPr>
        <w:t>Боголюбов Л.Н., Виноградова Н.Ф., Городецкая Н.И. и другие Акционерное общество «Издательство «Просвещение»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• Обществознание, 7 класс/ Боголюбов Л.Н., Иванова Л.Ф., Городецкая Н.И. и другие, Акционерное общество «Издательство «Просвещение»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• Обществознание, 8 класс/ Боголюбов Л.Н.,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А.Ю., Городецкая Н.И. и другие, Акционерное общество «Издательство «Просвещение»</w:t>
      </w:r>
      <w:r w:rsidRPr="005C0B88">
        <w:rPr>
          <w:sz w:val="28"/>
          <w:lang w:val="ru-RU"/>
        </w:rPr>
        <w:br/>
      </w:r>
      <w:bookmarkStart w:id="7" w:name="0316e542-3bf9-44a3-be3d-35b4ba66b624"/>
      <w:r w:rsidRPr="005C0B88">
        <w:rPr>
          <w:rFonts w:ascii="Times New Roman" w:hAnsi="Times New Roman"/>
          <w:color w:val="000000"/>
          <w:sz w:val="28"/>
          <w:lang w:val="ru-RU"/>
        </w:rPr>
        <w:t xml:space="preserve"> • Обществознание, 9 класс/ Боголюбов Л.Н.,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А.Ю., Матвеев А.И. и другие, Акционерное общество «Издательство «Просвещение»</w:t>
      </w:r>
      <w:bookmarkEnd w:id="7"/>
      <w:r w:rsidRPr="005C0B88">
        <w:rPr>
          <w:rFonts w:ascii="Times New Roman" w:hAnsi="Times New Roman"/>
          <w:color w:val="000000"/>
          <w:sz w:val="28"/>
          <w:lang w:val="ru-RU"/>
        </w:rPr>
        <w:t>‌​‌‌</w:t>
      </w:r>
    </w:p>
    <w:p w:rsidR="009A14CE" w:rsidRPr="005C0B88" w:rsidRDefault="005C0B88">
      <w:pPr>
        <w:spacing w:after="0"/>
        <w:ind w:left="120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​</w:t>
      </w:r>
    </w:p>
    <w:p w:rsidR="009A14CE" w:rsidRPr="005C0B88" w:rsidRDefault="005C0B88">
      <w:pPr>
        <w:spacing w:after="0" w:line="240" w:lineRule="auto"/>
        <w:ind w:left="120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A14CE" w:rsidRPr="00E53AAC" w:rsidRDefault="005C0B88">
      <w:pPr>
        <w:spacing w:after="0" w:line="240" w:lineRule="auto"/>
        <w:ind w:left="120"/>
        <w:rPr>
          <w:lang w:val="ru-RU"/>
        </w:rPr>
      </w:pPr>
      <w:r w:rsidRPr="005C0B88"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9d96b998-0faf-4d98-a303-e3f31dec8ff2"/>
      <w:r w:rsidRPr="005C0B88">
        <w:rPr>
          <w:rFonts w:ascii="Times New Roman" w:hAnsi="Times New Roman"/>
          <w:color w:val="000000"/>
          <w:sz w:val="28"/>
          <w:lang w:val="ru-RU"/>
        </w:rPr>
        <w:t xml:space="preserve">УМК по обществознанию </w:t>
      </w:r>
      <w:r w:rsidRPr="00E53AAC">
        <w:rPr>
          <w:rFonts w:ascii="Times New Roman" w:hAnsi="Times New Roman"/>
          <w:color w:val="000000"/>
          <w:sz w:val="28"/>
          <w:lang w:val="ru-RU"/>
        </w:rPr>
        <w:t>Боголюбов Л.Н.</w:t>
      </w:r>
      <w:bookmarkEnd w:id="8"/>
      <w:r w:rsidRPr="00E53AA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A14CE" w:rsidRPr="00E53AAC" w:rsidRDefault="009A14CE">
      <w:pPr>
        <w:spacing w:after="0"/>
        <w:ind w:left="120"/>
        <w:rPr>
          <w:lang w:val="ru-RU"/>
        </w:rPr>
      </w:pPr>
    </w:p>
    <w:p w:rsidR="009A14CE" w:rsidRPr="005C0B88" w:rsidRDefault="005C0B88">
      <w:pPr>
        <w:spacing w:after="0" w:line="240" w:lineRule="auto"/>
        <w:ind w:left="120"/>
        <w:rPr>
          <w:lang w:val="ru-RU"/>
        </w:rPr>
      </w:pPr>
      <w:r w:rsidRPr="005C0B8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14CE" w:rsidRPr="005C0B88" w:rsidRDefault="005C0B88">
      <w:pPr>
        <w:spacing w:after="0" w:line="240" w:lineRule="auto"/>
        <w:ind w:left="120"/>
        <w:rPr>
          <w:lang w:val="ru-RU"/>
        </w:rPr>
        <w:sectPr w:rsidR="009A14CE" w:rsidRPr="005C0B88">
          <w:pgSz w:w="11906" w:h="16383"/>
          <w:pgMar w:top="1134" w:right="850" w:bottom="1134" w:left="1701" w:header="720" w:footer="720" w:gutter="0"/>
          <w:cols w:space="720"/>
        </w:sectPr>
      </w:pPr>
      <w:r w:rsidRPr="005C0B88">
        <w:rPr>
          <w:rFonts w:ascii="Times New Roman" w:hAnsi="Times New Roman"/>
          <w:color w:val="333333"/>
          <w:sz w:val="28"/>
          <w:lang w:val="ru-RU"/>
        </w:rPr>
        <w:t>‌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Инфоурок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Мультиурок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Нспортал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414452 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Мультиурок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Открытый урок. 1 сентября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C0B88">
        <w:rPr>
          <w:rFonts w:ascii="Times New Roman" w:hAnsi="Times New Roman"/>
          <w:color w:val="000000"/>
          <w:sz w:val="28"/>
          <w:lang w:val="ru-RU"/>
        </w:rPr>
        <w:t>Рутуб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rutube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feeds</w:t>
      </w:r>
      <w:r w:rsidRPr="005C0B8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education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Современный учительский портал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easyen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C0B88">
        <w:rPr>
          <w:sz w:val="28"/>
          <w:lang w:val="ru-RU"/>
        </w:rPr>
        <w:br/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Учителя.</w:t>
      </w:r>
      <w:r>
        <w:rPr>
          <w:rFonts w:ascii="Times New Roman" w:hAnsi="Times New Roman"/>
          <w:color w:val="000000"/>
          <w:sz w:val="28"/>
        </w:rPr>
        <w:t>com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C0B8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5C0B8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C0B88">
        <w:rPr>
          <w:rFonts w:ascii="Times New Roman" w:hAnsi="Times New Roman"/>
          <w:color w:val="000000"/>
          <w:sz w:val="28"/>
          <w:lang w:val="ru-RU"/>
        </w:rPr>
        <w:t xml:space="preserve"> /</w:t>
      </w:r>
      <w:bookmarkStart w:id="9" w:name="61030ee2-5a26-4d9d-8782-2883f6f7ff11"/>
      <w:bookmarkStart w:id="10" w:name="block-3117048"/>
      <w:bookmarkEnd w:id="9"/>
    </w:p>
    <w:bookmarkEnd w:id="10"/>
    <w:p w:rsidR="009A14CE" w:rsidRPr="005C0B88" w:rsidRDefault="009A14CE">
      <w:pPr>
        <w:rPr>
          <w:lang w:val="ru-RU"/>
        </w:rPr>
      </w:pPr>
    </w:p>
    <w:sectPr w:rsidR="009A14CE" w:rsidRPr="005C0B88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265" w:rsidRDefault="00ED5265">
      <w:pPr>
        <w:spacing w:line="240" w:lineRule="auto"/>
      </w:pPr>
      <w:r>
        <w:separator/>
      </w:r>
    </w:p>
  </w:endnote>
  <w:endnote w:type="continuationSeparator" w:id="0">
    <w:p w:rsidR="00ED5265" w:rsidRDefault="00ED52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265" w:rsidRDefault="00ED5265">
      <w:pPr>
        <w:spacing w:after="0"/>
      </w:pPr>
      <w:r>
        <w:separator/>
      </w:r>
    </w:p>
  </w:footnote>
  <w:footnote w:type="continuationSeparator" w:id="0">
    <w:p w:rsidR="00ED5265" w:rsidRDefault="00ED52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singleLevel"/>
    <w:tmpl w:val="9239341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>
    <w:nsid w:val="008D4BF6"/>
    <w:multiLevelType w:val="multilevel"/>
    <w:tmpl w:val="B4D25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7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8">
    <w:nsid w:val="03ED51D1"/>
    <w:multiLevelType w:val="multilevel"/>
    <w:tmpl w:val="F272C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4E165C5"/>
    <w:multiLevelType w:val="multilevel"/>
    <w:tmpl w:val="FA74D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56D66F3"/>
    <w:multiLevelType w:val="multilevel"/>
    <w:tmpl w:val="841CC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85266DC"/>
    <w:multiLevelType w:val="multilevel"/>
    <w:tmpl w:val="A49C6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95125BD"/>
    <w:multiLevelType w:val="multilevel"/>
    <w:tmpl w:val="ECAE9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A23189D"/>
    <w:multiLevelType w:val="multilevel"/>
    <w:tmpl w:val="CCD81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D46698B"/>
    <w:multiLevelType w:val="multilevel"/>
    <w:tmpl w:val="6EA06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FDD351C"/>
    <w:multiLevelType w:val="multilevel"/>
    <w:tmpl w:val="72522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5411EB6"/>
    <w:multiLevelType w:val="multilevel"/>
    <w:tmpl w:val="A530A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B1B0E2F"/>
    <w:multiLevelType w:val="multilevel"/>
    <w:tmpl w:val="98DC9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EAB4CAE"/>
    <w:multiLevelType w:val="multilevel"/>
    <w:tmpl w:val="D616B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3941176"/>
    <w:multiLevelType w:val="multilevel"/>
    <w:tmpl w:val="42320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39F56D6"/>
    <w:multiLevelType w:val="multilevel"/>
    <w:tmpl w:val="37BA3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2">
    <w:nsid w:val="27C5743F"/>
    <w:multiLevelType w:val="multilevel"/>
    <w:tmpl w:val="CD442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4">
    <w:nsid w:val="2AC456C8"/>
    <w:multiLevelType w:val="multilevel"/>
    <w:tmpl w:val="E834C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27978E4"/>
    <w:multiLevelType w:val="multilevel"/>
    <w:tmpl w:val="18EA0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3AF726B"/>
    <w:multiLevelType w:val="multilevel"/>
    <w:tmpl w:val="889098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C6D6617"/>
    <w:multiLevelType w:val="multilevel"/>
    <w:tmpl w:val="8B7A7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C8E5C9B"/>
    <w:multiLevelType w:val="multilevel"/>
    <w:tmpl w:val="F71EF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2BF51A5"/>
    <w:multiLevelType w:val="multilevel"/>
    <w:tmpl w:val="F522A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0122E0"/>
    <w:multiLevelType w:val="multilevel"/>
    <w:tmpl w:val="630C3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A75B4F"/>
    <w:multiLevelType w:val="multilevel"/>
    <w:tmpl w:val="58CE6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02A2582"/>
    <w:multiLevelType w:val="multilevel"/>
    <w:tmpl w:val="3EBC1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2E612CC"/>
    <w:multiLevelType w:val="multilevel"/>
    <w:tmpl w:val="8674A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42C70BA"/>
    <w:multiLevelType w:val="multilevel"/>
    <w:tmpl w:val="A9A21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214B1D"/>
    <w:multiLevelType w:val="multilevel"/>
    <w:tmpl w:val="9F947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95C598B"/>
    <w:multiLevelType w:val="multilevel"/>
    <w:tmpl w:val="F48EA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8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9">
    <w:nsid w:val="5A372DF1"/>
    <w:multiLevelType w:val="multilevel"/>
    <w:tmpl w:val="85128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5B810DD"/>
    <w:multiLevelType w:val="multilevel"/>
    <w:tmpl w:val="31C0E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E82D5D"/>
    <w:multiLevelType w:val="multilevel"/>
    <w:tmpl w:val="EED4D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3">
    <w:nsid w:val="743613EE"/>
    <w:multiLevelType w:val="multilevel"/>
    <w:tmpl w:val="74288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9BB464B"/>
    <w:multiLevelType w:val="multilevel"/>
    <w:tmpl w:val="BD864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B0C55EB"/>
    <w:multiLevelType w:val="multilevel"/>
    <w:tmpl w:val="A2DEA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503378"/>
    <w:multiLevelType w:val="multilevel"/>
    <w:tmpl w:val="6CE85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F0C3A9B"/>
    <w:multiLevelType w:val="multilevel"/>
    <w:tmpl w:val="2E98F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37"/>
  </w:num>
  <w:num w:numId="4">
    <w:abstractNumId w:val="2"/>
  </w:num>
  <w:num w:numId="5">
    <w:abstractNumId w:val="1"/>
  </w:num>
  <w:num w:numId="6">
    <w:abstractNumId w:val="7"/>
  </w:num>
  <w:num w:numId="7">
    <w:abstractNumId w:val="21"/>
  </w:num>
  <w:num w:numId="8">
    <w:abstractNumId w:val="42"/>
  </w:num>
  <w:num w:numId="9">
    <w:abstractNumId w:val="6"/>
  </w:num>
  <w:num w:numId="10">
    <w:abstractNumId w:val="0"/>
  </w:num>
  <w:num w:numId="11">
    <w:abstractNumId w:val="23"/>
  </w:num>
  <w:num w:numId="12">
    <w:abstractNumId w:val="38"/>
  </w:num>
  <w:num w:numId="13">
    <w:abstractNumId w:val="11"/>
  </w:num>
  <w:num w:numId="14">
    <w:abstractNumId w:val="46"/>
  </w:num>
  <w:num w:numId="15">
    <w:abstractNumId w:val="30"/>
  </w:num>
  <w:num w:numId="16">
    <w:abstractNumId w:val="45"/>
  </w:num>
  <w:num w:numId="17">
    <w:abstractNumId w:val="35"/>
  </w:num>
  <w:num w:numId="18">
    <w:abstractNumId w:val="33"/>
  </w:num>
  <w:num w:numId="19">
    <w:abstractNumId w:val="40"/>
  </w:num>
  <w:num w:numId="20">
    <w:abstractNumId w:val="19"/>
  </w:num>
  <w:num w:numId="21">
    <w:abstractNumId w:val="26"/>
  </w:num>
  <w:num w:numId="22">
    <w:abstractNumId w:val="47"/>
  </w:num>
  <w:num w:numId="23">
    <w:abstractNumId w:val="18"/>
  </w:num>
  <w:num w:numId="24">
    <w:abstractNumId w:val="5"/>
  </w:num>
  <w:num w:numId="25">
    <w:abstractNumId w:val="14"/>
  </w:num>
  <w:num w:numId="26">
    <w:abstractNumId w:val="17"/>
  </w:num>
  <w:num w:numId="27">
    <w:abstractNumId w:val="12"/>
  </w:num>
  <w:num w:numId="28">
    <w:abstractNumId w:val="27"/>
  </w:num>
  <w:num w:numId="29">
    <w:abstractNumId w:val="43"/>
  </w:num>
  <w:num w:numId="30">
    <w:abstractNumId w:val="31"/>
  </w:num>
  <w:num w:numId="31">
    <w:abstractNumId w:val="29"/>
  </w:num>
  <w:num w:numId="32">
    <w:abstractNumId w:val="8"/>
  </w:num>
  <w:num w:numId="33">
    <w:abstractNumId w:val="16"/>
  </w:num>
  <w:num w:numId="34">
    <w:abstractNumId w:val="44"/>
  </w:num>
  <w:num w:numId="35">
    <w:abstractNumId w:val="32"/>
  </w:num>
  <w:num w:numId="36">
    <w:abstractNumId w:val="39"/>
  </w:num>
  <w:num w:numId="37">
    <w:abstractNumId w:val="20"/>
  </w:num>
  <w:num w:numId="38">
    <w:abstractNumId w:val="13"/>
  </w:num>
  <w:num w:numId="39">
    <w:abstractNumId w:val="28"/>
  </w:num>
  <w:num w:numId="40">
    <w:abstractNumId w:val="41"/>
  </w:num>
  <w:num w:numId="41">
    <w:abstractNumId w:val="10"/>
  </w:num>
  <w:num w:numId="42">
    <w:abstractNumId w:val="36"/>
  </w:num>
  <w:num w:numId="43">
    <w:abstractNumId w:val="22"/>
  </w:num>
  <w:num w:numId="44">
    <w:abstractNumId w:val="25"/>
  </w:num>
  <w:num w:numId="45">
    <w:abstractNumId w:val="15"/>
  </w:num>
  <w:num w:numId="46">
    <w:abstractNumId w:val="34"/>
  </w:num>
  <w:num w:numId="47">
    <w:abstractNumId w:val="24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4CE"/>
    <w:rsid w:val="0001410E"/>
    <w:rsid w:val="00040C67"/>
    <w:rsid w:val="000B7F10"/>
    <w:rsid w:val="000C3C6C"/>
    <w:rsid w:val="0012371C"/>
    <w:rsid w:val="00175C11"/>
    <w:rsid w:val="001975F5"/>
    <w:rsid w:val="001D441B"/>
    <w:rsid w:val="001E63AA"/>
    <w:rsid w:val="00203F11"/>
    <w:rsid w:val="002066C2"/>
    <w:rsid w:val="00223B75"/>
    <w:rsid w:val="00245344"/>
    <w:rsid w:val="002A3C0E"/>
    <w:rsid w:val="002B1225"/>
    <w:rsid w:val="002B2FDC"/>
    <w:rsid w:val="002E4D9F"/>
    <w:rsid w:val="00322E37"/>
    <w:rsid w:val="00374355"/>
    <w:rsid w:val="00392BF1"/>
    <w:rsid w:val="00467D7D"/>
    <w:rsid w:val="005C0B88"/>
    <w:rsid w:val="005C457B"/>
    <w:rsid w:val="005C5013"/>
    <w:rsid w:val="005E22ED"/>
    <w:rsid w:val="005E253E"/>
    <w:rsid w:val="005F2F5F"/>
    <w:rsid w:val="005F5165"/>
    <w:rsid w:val="00652267"/>
    <w:rsid w:val="00675386"/>
    <w:rsid w:val="006B0D3C"/>
    <w:rsid w:val="006B215C"/>
    <w:rsid w:val="006B569A"/>
    <w:rsid w:val="006F75C9"/>
    <w:rsid w:val="007629B6"/>
    <w:rsid w:val="007705E3"/>
    <w:rsid w:val="007B28E3"/>
    <w:rsid w:val="007C2823"/>
    <w:rsid w:val="007D0854"/>
    <w:rsid w:val="008846EA"/>
    <w:rsid w:val="008E0B9E"/>
    <w:rsid w:val="008F74AF"/>
    <w:rsid w:val="00922F66"/>
    <w:rsid w:val="009454A3"/>
    <w:rsid w:val="009A14CE"/>
    <w:rsid w:val="009C5925"/>
    <w:rsid w:val="009D35E2"/>
    <w:rsid w:val="00A13BD6"/>
    <w:rsid w:val="00A23A48"/>
    <w:rsid w:val="00A42376"/>
    <w:rsid w:val="00A65122"/>
    <w:rsid w:val="00A71B4A"/>
    <w:rsid w:val="00A75784"/>
    <w:rsid w:val="00B3207B"/>
    <w:rsid w:val="00B63400"/>
    <w:rsid w:val="00B95703"/>
    <w:rsid w:val="00BF76D8"/>
    <w:rsid w:val="00C12DB7"/>
    <w:rsid w:val="00C70732"/>
    <w:rsid w:val="00C819F4"/>
    <w:rsid w:val="00CB60EB"/>
    <w:rsid w:val="00D9664F"/>
    <w:rsid w:val="00E362D8"/>
    <w:rsid w:val="00E44B7F"/>
    <w:rsid w:val="00E53AAC"/>
    <w:rsid w:val="00ED5265"/>
    <w:rsid w:val="00EF5434"/>
    <w:rsid w:val="00F26ADD"/>
    <w:rsid w:val="00FB1E09"/>
    <w:rsid w:val="00FB30E5"/>
    <w:rsid w:val="00FB546C"/>
    <w:rsid w:val="152C4C73"/>
    <w:rsid w:val="3F483DA7"/>
    <w:rsid w:val="4B8B7AE5"/>
    <w:rsid w:val="5712621F"/>
    <w:rsid w:val="69464D8B"/>
    <w:rsid w:val="7025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59" w:unhideWhenUsed="0" w:qFormat="1"/>
    <w:lsdException w:name="No Spacing" w:uiPriority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1">
    <w:name w:val="Основной текст (4)"/>
    <w:uiPriority w:val="99"/>
    <w:qFormat/>
    <w:rPr>
      <w:rFonts w:ascii="Times New Roman" w:hAnsi="Times New Roman" w:cs="Times New Roman"/>
      <w:spacing w:val="0"/>
      <w:sz w:val="19"/>
      <w:szCs w:val="19"/>
    </w:rPr>
  </w:style>
  <w:style w:type="paragraph" w:customStyle="1" w:styleId="Style19">
    <w:name w:val="Style19"/>
    <w:basedOn w:val="a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2">
    <w:name w:val="Font Style132"/>
    <w:qFormat/>
    <w:rPr>
      <w:rFonts w:ascii="Trebuchet MS" w:hAnsi="Trebuchet MS" w:cs="Trebuchet MS"/>
      <w:b/>
      <w:bCs/>
      <w:sz w:val="20"/>
      <w:szCs w:val="20"/>
    </w:rPr>
  </w:style>
  <w:style w:type="paragraph" w:styleId="ae">
    <w:name w:val="No Spacing"/>
    <w:link w:val="af"/>
    <w:qFormat/>
    <w:rsid w:val="007D085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af">
    <w:name w:val="Без интервала Знак"/>
    <w:link w:val="ae"/>
    <w:rsid w:val="007D0854"/>
    <w:rPr>
      <w:rFonts w:ascii="Times New Roman" w:eastAsia="Times New Roman" w:hAnsi="Times New Roman" w:cs="Times New Roman"/>
    </w:rPr>
  </w:style>
  <w:style w:type="paragraph" w:styleId="af0">
    <w:name w:val="Normal (Web)"/>
    <w:basedOn w:val="a"/>
    <w:unhideWhenUsed/>
    <w:rsid w:val="002B2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CB6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B60EB"/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B60EB"/>
  </w:style>
  <w:style w:type="paragraph" w:styleId="af3">
    <w:name w:val="Balloon Text"/>
    <w:basedOn w:val="a"/>
    <w:link w:val="af4"/>
    <w:uiPriority w:val="99"/>
    <w:semiHidden/>
    <w:unhideWhenUsed/>
    <w:rsid w:val="001D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441B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59" w:unhideWhenUsed="0" w:qFormat="1"/>
    <w:lsdException w:name="No Spacing" w:uiPriority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1">
    <w:name w:val="Основной текст (4)"/>
    <w:uiPriority w:val="99"/>
    <w:qFormat/>
    <w:rPr>
      <w:rFonts w:ascii="Times New Roman" w:hAnsi="Times New Roman" w:cs="Times New Roman"/>
      <w:spacing w:val="0"/>
      <w:sz w:val="19"/>
      <w:szCs w:val="19"/>
    </w:rPr>
  </w:style>
  <w:style w:type="paragraph" w:customStyle="1" w:styleId="Style19">
    <w:name w:val="Style19"/>
    <w:basedOn w:val="a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2">
    <w:name w:val="Font Style132"/>
    <w:qFormat/>
    <w:rPr>
      <w:rFonts w:ascii="Trebuchet MS" w:hAnsi="Trebuchet MS" w:cs="Trebuchet MS"/>
      <w:b/>
      <w:bCs/>
      <w:sz w:val="20"/>
      <w:szCs w:val="20"/>
    </w:rPr>
  </w:style>
  <w:style w:type="paragraph" w:styleId="ae">
    <w:name w:val="No Spacing"/>
    <w:link w:val="af"/>
    <w:qFormat/>
    <w:rsid w:val="007D085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af">
    <w:name w:val="Без интервала Знак"/>
    <w:link w:val="ae"/>
    <w:rsid w:val="007D0854"/>
    <w:rPr>
      <w:rFonts w:ascii="Times New Roman" w:eastAsia="Times New Roman" w:hAnsi="Times New Roman" w:cs="Times New Roman"/>
    </w:rPr>
  </w:style>
  <w:style w:type="paragraph" w:styleId="af0">
    <w:name w:val="Normal (Web)"/>
    <w:basedOn w:val="a"/>
    <w:unhideWhenUsed/>
    <w:rsid w:val="002B2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CB6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B60EB"/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B60EB"/>
  </w:style>
  <w:style w:type="paragraph" w:styleId="af3">
    <w:name w:val="Balloon Text"/>
    <w:basedOn w:val="a"/>
    <w:link w:val="af4"/>
    <w:uiPriority w:val="99"/>
    <w:semiHidden/>
    <w:unhideWhenUsed/>
    <w:rsid w:val="001D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441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m.edsoo.ru/7f419196" TargetMode="External"/><Relationship Id="rId26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2d2a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m.edsoo.ru/f5ec0cb4" TargetMode="External"/><Relationship Id="rId42" Type="http://schemas.openxmlformats.org/officeDocument/2006/relationships/hyperlink" Target="https://m.edsoo.ru/f5ec2d2a" TargetMode="External"/><Relationship Id="rId47" Type="http://schemas.openxmlformats.org/officeDocument/2006/relationships/hyperlink" Target="https://m.edsoo.ru/f5ec2d2a" TargetMode="External"/><Relationship Id="rId50" Type="http://schemas.openxmlformats.org/officeDocument/2006/relationships/hyperlink" Target="https://m.edsoo.ru/f5ec2d2a" TargetMode="External"/><Relationship Id="rId55" Type="http://schemas.openxmlformats.org/officeDocument/2006/relationships/hyperlink" Target="https://m.edsoo.ru/f5ec2d2a" TargetMode="External"/><Relationship Id="rId63" Type="http://schemas.openxmlformats.org/officeDocument/2006/relationships/hyperlink" Target="https://m.edsoo.ru/f5ec9e54" TargetMode="External"/><Relationship Id="rId68" Type="http://schemas.openxmlformats.org/officeDocument/2006/relationships/hyperlink" Target="https://m.edsoo.ru/f5ec9e54" TargetMode="External"/><Relationship Id="rId76" Type="http://schemas.openxmlformats.org/officeDocument/2006/relationships/hyperlink" Target="https://m.edsoo.ru/f5ec9e54" TargetMode="External"/><Relationship Id="rId84" Type="http://schemas.openxmlformats.org/officeDocument/2006/relationships/hyperlink" Target="https://m.edsoo.ru/f5ec9e54" TargetMode="External"/><Relationship Id="rId89" Type="http://schemas.openxmlformats.org/officeDocument/2006/relationships/hyperlink" Target="https://m.edsoo.ru/f5ec9e54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f5ec9e54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m.edsoo.ru/f5ebff6c" TargetMode="External"/><Relationship Id="rId11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m.edsoo.ru/f5ec091c" TargetMode="External"/><Relationship Id="rId37" Type="http://schemas.openxmlformats.org/officeDocument/2006/relationships/hyperlink" Target="https://m.edsoo.ru/f5ec2d2a" TargetMode="External"/><Relationship Id="rId40" Type="http://schemas.openxmlformats.org/officeDocument/2006/relationships/hyperlink" Target="https://m.edsoo.ru/f5ec2d2a" TargetMode="External"/><Relationship Id="rId45" Type="http://schemas.openxmlformats.org/officeDocument/2006/relationships/hyperlink" Target="https://m.edsoo.ru/f5ec2d2a" TargetMode="External"/><Relationship Id="rId53" Type="http://schemas.openxmlformats.org/officeDocument/2006/relationships/hyperlink" Target="https://m.edsoo.ru/f5ec2d2a" TargetMode="External"/><Relationship Id="rId58" Type="http://schemas.openxmlformats.org/officeDocument/2006/relationships/hyperlink" Target="https://m.edsoo.ru/f5ec2d2a" TargetMode="External"/><Relationship Id="rId66" Type="http://schemas.openxmlformats.org/officeDocument/2006/relationships/hyperlink" Target="https://m.edsoo.ru/f5ec9e54" TargetMode="External"/><Relationship Id="rId74" Type="http://schemas.openxmlformats.org/officeDocument/2006/relationships/hyperlink" Target="https://m.edsoo.ru/f5ec9e54" TargetMode="External"/><Relationship Id="rId79" Type="http://schemas.openxmlformats.org/officeDocument/2006/relationships/hyperlink" Target="https://m.edsoo.ru/f5ec9e54" TargetMode="External"/><Relationship Id="rId87" Type="http://schemas.openxmlformats.org/officeDocument/2006/relationships/hyperlink" Target="https://m.edsoo.ru/f5ec9e54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f5ec9e54" TargetMode="External"/><Relationship Id="rId82" Type="http://schemas.openxmlformats.org/officeDocument/2006/relationships/hyperlink" Target="https://m.edsoo.ru/f5ec9e54" TargetMode="External"/><Relationship Id="rId90" Type="http://schemas.openxmlformats.org/officeDocument/2006/relationships/hyperlink" Target="https://m.edsoo.ru/f5ec9e54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m.edsoo.ru/f5ebfda0" TargetMode="External"/><Relationship Id="rId30" Type="http://schemas.openxmlformats.org/officeDocument/2006/relationships/hyperlink" Target="https://m.edsoo.ru/f5ec0124" TargetMode="External"/><Relationship Id="rId35" Type="http://schemas.openxmlformats.org/officeDocument/2006/relationships/hyperlink" Target="https://m.edsoo.ru/f5ec2d2a" TargetMode="External"/><Relationship Id="rId43" Type="http://schemas.openxmlformats.org/officeDocument/2006/relationships/hyperlink" Target="https://m.edsoo.ru/f5ec2d2a" TargetMode="External"/><Relationship Id="rId48" Type="http://schemas.openxmlformats.org/officeDocument/2006/relationships/hyperlink" Target="https://m.edsoo.ru/f5ec2d2a" TargetMode="External"/><Relationship Id="rId56" Type="http://schemas.openxmlformats.org/officeDocument/2006/relationships/hyperlink" Target="https://m.edsoo.ru/f5ec2d2a" TargetMode="External"/><Relationship Id="rId64" Type="http://schemas.openxmlformats.org/officeDocument/2006/relationships/hyperlink" Target="https://m.edsoo.ru/f5ec9e54" TargetMode="External"/><Relationship Id="rId69" Type="http://schemas.openxmlformats.org/officeDocument/2006/relationships/hyperlink" Target="https://m.edsoo.ru/f5ec9e54" TargetMode="External"/><Relationship Id="rId77" Type="http://schemas.openxmlformats.org/officeDocument/2006/relationships/hyperlink" Target="https://m.edsoo.ru/f5ec9e54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f5ec2d2a" TargetMode="External"/><Relationship Id="rId72" Type="http://schemas.openxmlformats.org/officeDocument/2006/relationships/hyperlink" Target="https://m.edsoo.ru/f5ec9e54" TargetMode="External"/><Relationship Id="rId80" Type="http://schemas.openxmlformats.org/officeDocument/2006/relationships/hyperlink" Target="https://m.edsoo.ru/f5ec9e54" TargetMode="External"/><Relationship Id="rId85" Type="http://schemas.openxmlformats.org/officeDocument/2006/relationships/hyperlink" Target="https://m.edsoo.ru/f5ec9e54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ae8" TargetMode="External"/><Relationship Id="rId38" Type="http://schemas.openxmlformats.org/officeDocument/2006/relationships/hyperlink" Target="https://m.edsoo.ru/f5ec2d2a" TargetMode="External"/><Relationship Id="rId46" Type="http://schemas.openxmlformats.org/officeDocument/2006/relationships/hyperlink" Target="https://m.edsoo.ru/f5ec2d2a" TargetMode="External"/><Relationship Id="rId59" Type="http://schemas.openxmlformats.org/officeDocument/2006/relationships/hyperlink" Target="https://m.edsoo.ru/f5ec2d2a" TargetMode="External"/><Relationship Id="rId67" Type="http://schemas.openxmlformats.org/officeDocument/2006/relationships/hyperlink" Target="https://m.edsoo.ru/f5ec9e54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m.edsoo.ru/f5ec2d2a" TargetMode="External"/><Relationship Id="rId54" Type="http://schemas.openxmlformats.org/officeDocument/2006/relationships/hyperlink" Target="https://m.edsoo.ru/f5ec2d2a" TargetMode="External"/><Relationship Id="rId62" Type="http://schemas.openxmlformats.org/officeDocument/2006/relationships/hyperlink" Target="https://m.edsoo.ru/f5ec9e54" TargetMode="External"/><Relationship Id="rId70" Type="http://schemas.openxmlformats.org/officeDocument/2006/relationships/hyperlink" Target="https://m.edsoo.ru/f5ec9e54" TargetMode="External"/><Relationship Id="rId75" Type="http://schemas.openxmlformats.org/officeDocument/2006/relationships/hyperlink" Target="https://m.edsoo.ru/f5ec9e54" TargetMode="External"/><Relationship Id="rId83" Type="http://schemas.openxmlformats.org/officeDocument/2006/relationships/hyperlink" Target="https://m.edsoo.ru/f5ec9e54" TargetMode="External"/><Relationship Id="rId88" Type="http://schemas.openxmlformats.org/officeDocument/2006/relationships/hyperlink" Target="https://m.edsoo.ru/f5ec9e54" TargetMode="External"/><Relationship Id="rId91" Type="http://schemas.openxmlformats.org/officeDocument/2006/relationships/hyperlink" Target="https://m.edsoo.ru/f5ec9e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m.edsoo.ru/f5ebfda0" TargetMode="External"/><Relationship Id="rId36" Type="http://schemas.openxmlformats.org/officeDocument/2006/relationships/hyperlink" Target="https://m.edsoo.ru/f5ec2d2a" TargetMode="External"/><Relationship Id="rId49" Type="http://schemas.openxmlformats.org/officeDocument/2006/relationships/hyperlink" Target="https://m.edsoo.ru/f5ec2d2a" TargetMode="External"/><Relationship Id="rId57" Type="http://schemas.openxmlformats.org/officeDocument/2006/relationships/hyperlink" Target="https://m.edsoo.ru/f5ec2d2a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m.edsoo.ru/f5ec06f6" TargetMode="External"/><Relationship Id="rId44" Type="http://schemas.openxmlformats.org/officeDocument/2006/relationships/hyperlink" Target="https://m.edsoo.ru/f5ec2d2a" TargetMode="External"/><Relationship Id="rId52" Type="http://schemas.openxmlformats.org/officeDocument/2006/relationships/hyperlink" Target="https://m.edsoo.ru/f5ec2d2a" TargetMode="External"/><Relationship Id="rId60" Type="http://schemas.openxmlformats.org/officeDocument/2006/relationships/hyperlink" Target="https://m.edsoo.ru/f5ec9e54" TargetMode="External"/><Relationship Id="rId65" Type="http://schemas.openxmlformats.org/officeDocument/2006/relationships/hyperlink" Target="https://m.edsoo.ru/f5ec9e54" TargetMode="External"/><Relationship Id="rId73" Type="http://schemas.openxmlformats.org/officeDocument/2006/relationships/hyperlink" Target="https://m.edsoo.ru/f5ec9e54" TargetMode="External"/><Relationship Id="rId78" Type="http://schemas.openxmlformats.org/officeDocument/2006/relationships/hyperlink" Target="https://m.edsoo.ru/f5ec9e54" TargetMode="External"/><Relationship Id="rId81" Type="http://schemas.openxmlformats.org/officeDocument/2006/relationships/hyperlink" Target="https://m.edsoo.ru/f5ec9e54" TargetMode="External"/><Relationship Id="rId86" Type="http://schemas.openxmlformats.org/officeDocument/2006/relationships/hyperlink" Target="https://m.edsoo.ru/f5ec9e5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75B39-126C-4FBE-B9D4-6385C2A3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8336</Words>
  <Characters>47517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компик</cp:lastModifiedBy>
  <cp:revision>5</cp:revision>
  <cp:lastPrinted>2023-09-21T08:25:00Z</cp:lastPrinted>
  <dcterms:created xsi:type="dcterms:W3CDTF">2025-10-06T10:52:00Z</dcterms:created>
  <dcterms:modified xsi:type="dcterms:W3CDTF">2025-10-17T10:53:00Z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C0B2ABF0D7AC4F3590091A51933999A5_12</vt:lpwstr>
  </property>
</Properties>
</file>